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383C7" w14:textId="3EE5D94B" w:rsidR="004D5E4E" w:rsidRDefault="004D5E4E" w:rsidP="004D5E4E">
      <w:pPr>
        <w:spacing w:after="0"/>
        <w:jc w:val="center"/>
        <w:rPr>
          <w:b/>
          <w:sz w:val="36"/>
          <w:lang w:eastAsia="ja-JP"/>
        </w:rPr>
      </w:pPr>
      <w:r>
        <w:rPr>
          <w:rFonts w:hint="eastAsia"/>
          <w:b/>
          <w:sz w:val="36"/>
          <w:lang w:eastAsia="ja-JP"/>
        </w:rPr>
        <w:t>総務アワード2026</w:t>
      </w:r>
    </w:p>
    <w:p w14:paraId="7388F580" w14:textId="1FB89B1E" w:rsidR="00E52C37" w:rsidRDefault="00000000">
      <w:pPr>
        <w:jc w:val="center"/>
        <w:rPr>
          <w:lang w:eastAsia="ja-JP"/>
        </w:rPr>
      </w:pPr>
      <w:r>
        <w:rPr>
          <w:b/>
          <w:sz w:val="36"/>
          <w:lang w:eastAsia="ja-JP"/>
        </w:rPr>
        <w:t>エントリーフォーム記入用ワークシート</w:t>
      </w:r>
    </w:p>
    <w:p w14:paraId="683F3685" w14:textId="62729EE9" w:rsidR="00E52C37" w:rsidRPr="00F32538" w:rsidRDefault="00000000">
      <w:pPr>
        <w:spacing w:after="120" w:line="252" w:lineRule="auto"/>
        <w:jc w:val="center"/>
        <w:rPr>
          <w:sz w:val="21"/>
          <w:szCs w:val="24"/>
          <w:lang w:eastAsia="ja-JP"/>
        </w:rPr>
      </w:pPr>
      <w:bookmarkStart w:id="0" w:name="_Hlk230373007"/>
      <w:r w:rsidRPr="00F32538">
        <w:rPr>
          <w:sz w:val="21"/>
          <w:szCs w:val="24"/>
          <w:lang w:eastAsia="ja-JP"/>
        </w:rPr>
        <w:t>入力ページは自動保存されないため、先に本シートで下書き・確認を行い、フォームへ貼り付けてください。</w:t>
      </w:r>
      <w:bookmarkEnd w:id="0"/>
    </w:p>
    <w:tbl>
      <w:tblPr>
        <w:tblStyle w:val="afe"/>
        <w:tblW w:w="0" w:type="auto"/>
        <w:jc w:val="center"/>
        <w:tblLook w:val="04A0" w:firstRow="1" w:lastRow="0" w:firstColumn="1" w:lastColumn="0" w:noHBand="0" w:noVBand="1"/>
      </w:tblPr>
      <w:tblGrid>
        <w:gridCol w:w="4776"/>
        <w:gridCol w:w="5640"/>
      </w:tblGrid>
      <w:tr w:rsidR="00E52C37" w14:paraId="06B7205A" w14:textId="77777777" w:rsidTr="002F6D56">
        <w:trPr>
          <w:tblHeader/>
          <w:jc w:val="center"/>
        </w:trPr>
        <w:tc>
          <w:tcPr>
            <w:tcW w:w="2948" w:type="dxa"/>
            <w:shd w:val="clear" w:color="auto" w:fill="C9E1F3"/>
            <w:vAlign w:val="center"/>
          </w:tcPr>
          <w:p w14:paraId="5C1B7271" w14:textId="77777777" w:rsidR="00E52C37" w:rsidRPr="00F32538" w:rsidRDefault="00000000">
            <w:pPr>
              <w:rPr>
                <w:szCs w:val="20"/>
              </w:rPr>
            </w:pPr>
            <w:r w:rsidRPr="00F32538">
              <w:rPr>
                <w:b/>
                <w:szCs w:val="20"/>
              </w:rPr>
              <w:t>項目</w:t>
            </w:r>
          </w:p>
        </w:tc>
        <w:tc>
          <w:tcPr>
            <w:tcW w:w="6009" w:type="dxa"/>
            <w:shd w:val="clear" w:color="auto" w:fill="C9E1F3"/>
            <w:vAlign w:val="center"/>
          </w:tcPr>
          <w:p w14:paraId="240248FF" w14:textId="77777777" w:rsidR="00E52C37" w:rsidRPr="00F32538" w:rsidRDefault="00000000">
            <w:pPr>
              <w:rPr>
                <w:szCs w:val="20"/>
              </w:rPr>
            </w:pPr>
            <w:proofErr w:type="spellStart"/>
            <w:r w:rsidRPr="00F32538">
              <w:rPr>
                <w:b/>
                <w:szCs w:val="20"/>
              </w:rPr>
              <w:t>記入欄</w:t>
            </w:r>
            <w:proofErr w:type="spellEnd"/>
          </w:p>
        </w:tc>
      </w:tr>
      <w:tr w:rsidR="00E52C37" w14:paraId="3A71C4B1" w14:textId="77777777" w:rsidTr="002F6D56">
        <w:trPr>
          <w:jc w:val="center"/>
        </w:trPr>
        <w:tc>
          <w:tcPr>
            <w:tcW w:w="5100" w:type="dxa"/>
            <w:shd w:val="clear" w:color="auto" w:fill="E6ECFE"/>
          </w:tcPr>
          <w:p w14:paraId="3A60DBA3" w14:textId="77777777" w:rsidR="00E52C37" w:rsidRPr="00F32538" w:rsidRDefault="00000000">
            <w:pPr>
              <w:spacing w:after="40"/>
              <w:rPr>
                <w:szCs w:val="20"/>
              </w:rPr>
            </w:pPr>
            <w:r w:rsidRPr="00F32538">
              <w:rPr>
                <w:b/>
                <w:szCs w:val="20"/>
              </w:rPr>
              <w:t>エントリー施策名</w:t>
            </w:r>
          </w:p>
        </w:tc>
        <w:sdt>
          <w:sdtPr>
            <w:rPr>
              <w:szCs w:val="20"/>
              <w:lang w:eastAsia="ja-JP"/>
            </w:rPr>
            <w:id w:val="-1270853946"/>
            <w:placeholder>
              <w:docPart w:val="3113B4F8E56F46C1A087FE65D76FC83D"/>
            </w:placeholder>
            <w:showingPlcHdr/>
            <w15:appearance w15:val="hidden"/>
            <w:text/>
          </w:sdtPr>
          <w:sdtContent>
            <w:tc>
              <w:tcPr>
                <w:tcW w:w="5100" w:type="dxa"/>
              </w:tcPr>
              <w:p w14:paraId="30D6C5DF" w14:textId="4ABD3ED0" w:rsidR="00E52C37" w:rsidRPr="00F32538" w:rsidRDefault="00940655">
                <w:pPr>
                  <w:spacing w:after="40"/>
                  <w:rPr>
                    <w:szCs w:val="20"/>
                    <w:lang w:eastAsia="ja-JP"/>
                  </w:rPr>
                </w:pPr>
                <w:r w:rsidRPr="00F32538">
                  <w:rPr>
                    <w:rFonts w:hint="eastAsia"/>
                    <w:color w:val="808080" w:themeColor="background1" w:themeShade="80"/>
                    <w:szCs w:val="20"/>
                    <w:lang w:eastAsia="ja-JP"/>
                  </w:rPr>
                  <w:t>40文字以内</w:t>
                </w:r>
              </w:p>
            </w:tc>
          </w:sdtContent>
        </w:sdt>
      </w:tr>
      <w:tr w:rsidR="00E52C37" w14:paraId="70E2FA6C" w14:textId="77777777" w:rsidTr="002F6D56">
        <w:trPr>
          <w:jc w:val="center"/>
        </w:trPr>
        <w:tc>
          <w:tcPr>
            <w:tcW w:w="5100" w:type="dxa"/>
            <w:shd w:val="clear" w:color="auto" w:fill="E6ECFE"/>
          </w:tcPr>
          <w:p w14:paraId="39939B7C" w14:textId="77777777" w:rsidR="00E52C37" w:rsidRPr="00F32538" w:rsidRDefault="00000000">
            <w:pPr>
              <w:spacing w:after="40"/>
              <w:rPr>
                <w:szCs w:val="20"/>
              </w:rPr>
            </w:pPr>
            <w:r w:rsidRPr="00F32538">
              <w:rPr>
                <w:b/>
                <w:szCs w:val="20"/>
              </w:rPr>
              <w:t>作成担当者</w:t>
            </w:r>
          </w:p>
        </w:tc>
        <w:tc>
          <w:tcPr>
            <w:tcW w:w="5100" w:type="dxa"/>
          </w:tcPr>
          <w:p w14:paraId="6EC0AE13" w14:textId="10606913" w:rsidR="00E52C37" w:rsidRPr="00F32538" w:rsidRDefault="00E52C37">
            <w:pPr>
              <w:spacing w:after="40"/>
              <w:rPr>
                <w:szCs w:val="20"/>
              </w:rPr>
            </w:pPr>
          </w:p>
        </w:tc>
      </w:tr>
      <w:tr w:rsidR="00E52C37" w14:paraId="05AD70EE" w14:textId="77777777" w:rsidTr="002F6D56">
        <w:trPr>
          <w:jc w:val="center"/>
        </w:trPr>
        <w:tc>
          <w:tcPr>
            <w:tcW w:w="5100" w:type="dxa"/>
            <w:shd w:val="clear" w:color="auto" w:fill="E6ECFE"/>
          </w:tcPr>
          <w:p w14:paraId="4EADF440" w14:textId="77777777" w:rsidR="00E52C37" w:rsidRPr="00F32538" w:rsidRDefault="00000000">
            <w:pPr>
              <w:spacing w:after="40"/>
              <w:rPr>
                <w:szCs w:val="20"/>
              </w:rPr>
            </w:pPr>
            <w:r w:rsidRPr="00F32538">
              <w:rPr>
                <w:b/>
                <w:szCs w:val="20"/>
              </w:rPr>
              <w:t>社内確認者</w:t>
            </w:r>
          </w:p>
        </w:tc>
        <w:tc>
          <w:tcPr>
            <w:tcW w:w="5100" w:type="dxa"/>
          </w:tcPr>
          <w:p w14:paraId="02800E33" w14:textId="77777777" w:rsidR="00E52C37" w:rsidRPr="00F32538" w:rsidRDefault="00E52C37">
            <w:pPr>
              <w:spacing w:after="40"/>
              <w:rPr>
                <w:szCs w:val="20"/>
              </w:rPr>
            </w:pPr>
          </w:p>
        </w:tc>
      </w:tr>
      <w:tr w:rsidR="00E52C37" w14:paraId="2B667DD0" w14:textId="77777777" w:rsidTr="002F6D56">
        <w:trPr>
          <w:jc w:val="center"/>
        </w:trPr>
        <w:tc>
          <w:tcPr>
            <w:tcW w:w="5100" w:type="dxa"/>
            <w:shd w:val="clear" w:color="auto" w:fill="E6ECFE"/>
          </w:tcPr>
          <w:p w14:paraId="69D208FE" w14:textId="77777777" w:rsidR="00E52C37" w:rsidRPr="00F32538" w:rsidRDefault="00000000">
            <w:pPr>
              <w:spacing w:after="40"/>
              <w:rPr>
                <w:szCs w:val="20"/>
              </w:rPr>
            </w:pPr>
            <w:r w:rsidRPr="00F32538">
              <w:rPr>
                <w:b/>
                <w:szCs w:val="20"/>
              </w:rPr>
              <w:t>フォーム入力予定日</w:t>
            </w:r>
          </w:p>
        </w:tc>
        <w:tc>
          <w:tcPr>
            <w:tcW w:w="5100" w:type="dxa"/>
          </w:tcPr>
          <w:p w14:paraId="39AFE164" w14:textId="2A75DA84" w:rsidR="00E52C37" w:rsidRPr="00F32538" w:rsidRDefault="00BA019D">
            <w:pPr>
              <w:spacing w:after="40"/>
              <w:rPr>
                <w:szCs w:val="20"/>
                <w:lang w:eastAsia="ja-JP"/>
              </w:rPr>
            </w:pPr>
            <w:r w:rsidRPr="00F32538">
              <w:rPr>
                <w:rFonts w:hint="eastAsia"/>
                <w:szCs w:val="20"/>
                <w:lang w:eastAsia="ja-JP"/>
              </w:rPr>
              <w:t>2026</w:t>
            </w:r>
            <w:r w:rsidRPr="00F32538">
              <w:rPr>
                <w:szCs w:val="20"/>
                <w:lang w:eastAsia="ja-JP"/>
              </w:rPr>
              <w:t>年</w:t>
            </w:r>
            <w:r w:rsidR="00E21E4C" w:rsidRPr="00F32538">
              <w:rPr>
                <w:rFonts w:hint="eastAsia"/>
                <w:szCs w:val="20"/>
                <w:lang w:eastAsia="ja-JP"/>
              </w:rPr>
              <w:t xml:space="preserve">　　</w:t>
            </w:r>
            <w:r w:rsidRPr="00F32538">
              <w:rPr>
                <w:szCs w:val="20"/>
                <w:lang w:eastAsia="ja-JP"/>
              </w:rPr>
              <w:t>月</w:t>
            </w:r>
            <w:r w:rsidR="00E21E4C" w:rsidRPr="00F32538">
              <w:rPr>
                <w:rFonts w:hint="eastAsia"/>
                <w:szCs w:val="20"/>
                <w:lang w:eastAsia="ja-JP"/>
              </w:rPr>
              <w:t xml:space="preserve">　　</w:t>
            </w:r>
            <w:r w:rsidRPr="00F32538">
              <w:rPr>
                <w:szCs w:val="20"/>
                <w:lang w:eastAsia="ja-JP"/>
              </w:rPr>
              <w:t>日</w:t>
            </w:r>
          </w:p>
        </w:tc>
      </w:tr>
      <w:tr w:rsidR="00E52C37" w14:paraId="76A369A6" w14:textId="77777777" w:rsidTr="002F6D56">
        <w:trPr>
          <w:jc w:val="center"/>
        </w:trPr>
        <w:tc>
          <w:tcPr>
            <w:tcW w:w="5100" w:type="dxa"/>
            <w:shd w:val="clear" w:color="auto" w:fill="E6ECFE"/>
          </w:tcPr>
          <w:p w14:paraId="15F56F27" w14:textId="77777777" w:rsidR="00E52C37" w:rsidRPr="00F32538" w:rsidRDefault="00000000">
            <w:pPr>
              <w:spacing w:after="40"/>
              <w:rPr>
                <w:szCs w:val="20"/>
              </w:rPr>
            </w:pPr>
            <w:r w:rsidRPr="00F32538">
              <w:rPr>
                <w:b/>
                <w:szCs w:val="20"/>
              </w:rPr>
              <w:t>添付資料の有無</w:t>
            </w:r>
          </w:p>
        </w:tc>
        <w:tc>
          <w:tcPr>
            <w:tcW w:w="5100" w:type="dxa"/>
          </w:tcPr>
          <w:p w14:paraId="03B5F5CD" w14:textId="6B70E53B" w:rsidR="00E52C37" w:rsidRPr="00F32538" w:rsidRDefault="00000000">
            <w:pPr>
              <w:spacing w:after="40"/>
              <w:rPr>
                <w:szCs w:val="20"/>
              </w:rPr>
            </w:pPr>
            <w:sdt>
              <w:sdtPr>
                <w:rPr>
                  <w:szCs w:val="20"/>
                </w:rPr>
                <w:id w:val="552894088"/>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0"/>
                  </w:rPr>
                  <w:t>☐</w:t>
                </w:r>
              </w:sdtContent>
            </w:sdt>
            <w:r w:rsidR="002E38D0" w:rsidRPr="00F32538">
              <w:rPr>
                <w:szCs w:val="20"/>
              </w:rPr>
              <w:t xml:space="preserve"> </w:t>
            </w:r>
            <w:proofErr w:type="spellStart"/>
            <w:r w:rsidR="002E38D0" w:rsidRPr="00F32538">
              <w:rPr>
                <w:szCs w:val="20"/>
              </w:rPr>
              <w:t>あり</w:t>
            </w:r>
            <w:proofErr w:type="spellEnd"/>
            <w:r w:rsidR="002E38D0" w:rsidRPr="00F32538">
              <w:rPr>
                <w:szCs w:val="20"/>
              </w:rPr>
              <w:t xml:space="preserve">　</w:t>
            </w:r>
            <w:sdt>
              <w:sdtPr>
                <w:rPr>
                  <w:szCs w:val="20"/>
                </w:rPr>
                <w:id w:val="-57483101"/>
                <w15:appearance w15:val="hidden"/>
                <w14:checkbox>
                  <w14:checked w14:val="0"/>
                  <w14:checkedState w14:val="00FE" w14:font="Wingdings"/>
                  <w14:uncheckedState w14:val="2610" w14:font="ＭＳ ゴシック"/>
                </w14:checkbox>
              </w:sdtPr>
              <w:sdtContent>
                <w:r w:rsidR="002F6D56" w:rsidRPr="00F32538">
                  <w:rPr>
                    <w:rFonts w:ascii="ＭＳ ゴシック" w:eastAsia="ＭＳ ゴシック" w:hAnsi="ＭＳ ゴシック" w:hint="eastAsia"/>
                    <w:szCs w:val="20"/>
                  </w:rPr>
                  <w:t>☐</w:t>
                </w:r>
              </w:sdtContent>
            </w:sdt>
            <w:r w:rsidR="002E38D0" w:rsidRPr="00F32538">
              <w:rPr>
                <w:szCs w:val="20"/>
              </w:rPr>
              <w:t xml:space="preserve"> </w:t>
            </w:r>
            <w:proofErr w:type="spellStart"/>
            <w:r w:rsidR="002E38D0" w:rsidRPr="00F32538">
              <w:rPr>
                <w:szCs w:val="20"/>
              </w:rPr>
              <w:t>なし</w:t>
            </w:r>
            <w:proofErr w:type="spellEnd"/>
          </w:p>
        </w:tc>
      </w:tr>
      <w:tr w:rsidR="00E52C37" w14:paraId="73AD2B3D" w14:textId="77777777" w:rsidTr="002F6D56">
        <w:trPr>
          <w:jc w:val="center"/>
        </w:trPr>
        <w:tc>
          <w:tcPr>
            <w:tcW w:w="5100" w:type="dxa"/>
            <w:shd w:val="clear" w:color="auto" w:fill="E6ECFE"/>
          </w:tcPr>
          <w:p w14:paraId="7618FDA3" w14:textId="77777777" w:rsidR="00E52C37" w:rsidRPr="00F32538" w:rsidRDefault="00000000">
            <w:pPr>
              <w:spacing w:after="40"/>
              <w:rPr>
                <w:szCs w:val="20"/>
              </w:rPr>
            </w:pPr>
            <w:r w:rsidRPr="00F32538">
              <w:rPr>
                <w:b/>
                <w:szCs w:val="20"/>
              </w:rPr>
              <w:t>備考</w:t>
            </w:r>
          </w:p>
        </w:tc>
        <w:tc>
          <w:tcPr>
            <w:tcW w:w="5100" w:type="dxa"/>
          </w:tcPr>
          <w:p w14:paraId="37C74BA1" w14:textId="77777777" w:rsidR="00E52C37" w:rsidRPr="00F32538" w:rsidRDefault="00E52C37">
            <w:pPr>
              <w:spacing w:after="40"/>
              <w:rPr>
                <w:szCs w:val="20"/>
              </w:rPr>
            </w:pPr>
          </w:p>
        </w:tc>
      </w:tr>
    </w:tbl>
    <w:p w14:paraId="5560B580" w14:textId="77777777" w:rsidR="00E52C37" w:rsidRDefault="00000000">
      <w:pPr>
        <w:pStyle w:val="1"/>
        <w:spacing w:before="160" w:after="100"/>
      </w:pPr>
      <w:r>
        <w:rPr>
          <w:rFonts w:ascii="Yu Gothic" w:eastAsia="Yu Gothic" w:hAnsi="Yu Gothic"/>
          <w:sz w:val="26"/>
        </w:rPr>
        <w:t>0. 記入前チェック</w:t>
      </w:r>
    </w:p>
    <w:p w14:paraId="7A1FD087" w14:textId="269EF5F3" w:rsidR="00E52C37" w:rsidRPr="00F32538" w:rsidRDefault="00000000">
      <w:pPr>
        <w:spacing w:after="20" w:line="252" w:lineRule="auto"/>
        <w:rPr>
          <w:sz w:val="21"/>
          <w:szCs w:val="24"/>
          <w:lang w:eastAsia="ja-JP"/>
        </w:rPr>
      </w:pPr>
      <w:sdt>
        <w:sdtPr>
          <w:rPr>
            <w:szCs w:val="24"/>
            <w:lang w:eastAsia="ja-JP"/>
          </w:rPr>
          <w:id w:val="1538935343"/>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4"/>
              <w:lang w:eastAsia="ja-JP"/>
            </w:rPr>
            <w:t>☐</w:t>
          </w:r>
        </w:sdtContent>
      </w:sdt>
      <w:r w:rsidR="00AC0763" w:rsidRPr="00F32538">
        <w:rPr>
          <w:szCs w:val="24"/>
          <w:lang w:eastAsia="ja-JP"/>
        </w:rPr>
        <w:t xml:space="preserve"> 複数施策をまとめず、施策ごとに1フォームで作成している</w:t>
      </w:r>
    </w:p>
    <w:p w14:paraId="318FD3DD" w14:textId="78533AA6" w:rsidR="00E52C37" w:rsidRPr="00F32538" w:rsidRDefault="00000000">
      <w:pPr>
        <w:spacing w:after="20" w:line="252" w:lineRule="auto"/>
        <w:rPr>
          <w:sz w:val="21"/>
          <w:szCs w:val="24"/>
          <w:lang w:eastAsia="ja-JP"/>
        </w:rPr>
      </w:pPr>
      <w:sdt>
        <w:sdtPr>
          <w:rPr>
            <w:szCs w:val="24"/>
            <w:lang w:eastAsia="ja-JP"/>
          </w:rPr>
          <w:id w:val="600536178"/>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4"/>
              <w:lang w:eastAsia="ja-JP"/>
            </w:rPr>
            <w:t>☐</w:t>
          </w:r>
        </w:sdtContent>
      </w:sdt>
      <w:r w:rsidR="00AC0763" w:rsidRPr="00F32538">
        <w:rPr>
          <w:szCs w:val="24"/>
          <w:lang w:eastAsia="ja-JP"/>
        </w:rPr>
        <w:t xml:space="preserve"> 必須項目（</w:t>
      </w:r>
      <w:r w:rsidR="00AC0763" w:rsidRPr="00F32538">
        <w:rPr>
          <w:color w:val="FF0000"/>
          <w:szCs w:val="24"/>
          <w:lang w:eastAsia="ja-JP"/>
        </w:rPr>
        <w:t>*</w:t>
      </w:r>
      <w:r w:rsidR="00AC0763" w:rsidRPr="00F32538">
        <w:rPr>
          <w:szCs w:val="24"/>
          <w:lang w:eastAsia="ja-JP"/>
        </w:rPr>
        <w:t>）を</w:t>
      </w:r>
      <w:r w:rsidR="004D5E4E" w:rsidRPr="00F32538">
        <w:rPr>
          <w:rFonts w:hint="eastAsia"/>
          <w:szCs w:val="24"/>
          <w:lang w:eastAsia="ja-JP"/>
        </w:rPr>
        <w:t>全て</w:t>
      </w:r>
      <w:r w:rsidR="00AC0763" w:rsidRPr="00F32538">
        <w:rPr>
          <w:szCs w:val="24"/>
          <w:lang w:eastAsia="ja-JP"/>
        </w:rPr>
        <w:t>記入する</w:t>
      </w:r>
    </w:p>
    <w:p w14:paraId="75BF92D5" w14:textId="03999BC2" w:rsidR="00E52C37" w:rsidRPr="00F32538" w:rsidRDefault="00000000">
      <w:pPr>
        <w:spacing w:after="20" w:line="252" w:lineRule="auto"/>
        <w:rPr>
          <w:sz w:val="21"/>
          <w:szCs w:val="24"/>
          <w:lang w:eastAsia="ja-JP"/>
        </w:rPr>
      </w:pPr>
      <w:sdt>
        <w:sdtPr>
          <w:rPr>
            <w:szCs w:val="24"/>
            <w:lang w:eastAsia="ja-JP"/>
          </w:rPr>
          <w:id w:val="-883180246"/>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4"/>
              <w:lang w:eastAsia="ja-JP"/>
            </w:rPr>
            <w:t>☐</w:t>
          </w:r>
        </w:sdtContent>
      </w:sdt>
      <w:r w:rsidR="00AC0763" w:rsidRPr="00F32538">
        <w:rPr>
          <w:szCs w:val="24"/>
          <w:lang w:eastAsia="ja-JP"/>
        </w:rPr>
        <w:t xml:space="preserve"> 文字数制限を超えていない</w:t>
      </w:r>
    </w:p>
    <w:p w14:paraId="5170F581" w14:textId="123F91EA" w:rsidR="00E52C37" w:rsidRPr="00F32538" w:rsidRDefault="00000000">
      <w:pPr>
        <w:spacing w:after="20" w:line="252" w:lineRule="auto"/>
        <w:rPr>
          <w:sz w:val="21"/>
          <w:szCs w:val="24"/>
          <w:lang w:eastAsia="ja-JP"/>
        </w:rPr>
      </w:pPr>
      <w:sdt>
        <w:sdtPr>
          <w:rPr>
            <w:szCs w:val="24"/>
            <w:lang w:eastAsia="ja-JP"/>
          </w:rPr>
          <w:id w:val="-971360206"/>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4"/>
              <w:lang w:eastAsia="ja-JP"/>
            </w:rPr>
            <w:t>☐</w:t>
          </w:r>
        </w:sdtContent>
      </w:sdt>
      <w:r w:rsidR="00AC0763" w:rsidRPr="00F32538">
        <w:rPr>
          <w:szCs w:val="24"/>
          <w:lang w:eastAsia="ja-JP"/>
        </w:rPr>
        <w:t xml:space="preserve"> 成果や変化は、可能な限り数字で示している</w:t>
      </w:r>
    </w:p>
    <w:p w14:paraId="75874714" w14:textId="7BE83B2D" w:rsidR="00E52C37" w:rsidRPr="00F32538" w:rsidRDefault="00000000">
      <w:pPr>
        <w:spacing w:after="20" w:line="252" w:lineRule="auto"/>
        <w:rPr>
          <w:sz w:val="21"/>
          <w:szCs w:val="24"/>
          <w:lang w:eastAsia="ja-JP"/>
        </w:rPr>
      </w:pPr>
      <w:sdt>
        <w:sdtPr>
          <w:rPr>
            <w:szCs w:val="24"/>
            <w:lang w:eastAsia="ja-JP"/>
          </w:rPr>
          <w:id w:val="-559321348"/>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4"/>
              <w:lang w:eastAsia="ja-JP"/>
            </w:rPr>
            <w:t>☐</w:t>
          </w:r>
        </w:sdtContent>
      </w:sdt>
      <w:r w:rsidR="00AC0763" w:rsidRPr="00F32538">
        <w:rPr>
          <w:szCs w:val="24"/>
          <w:lang w:eastAsia="ja-JP"/>
        </w:rPr>
        <w:t xml:space="preserve"> 添付資料はPDF・A4横・3ページ以内の体裁にする</w:t>
      </w:r>
    </w:p>
    <w:p w14:paraId="61BEB5B6" w14:textId="77777777" w:rsidR="00E52C37" w:rsidRDefault="00000000">
      <w:pPr>
        <w:pStyle w:val="1"/>
        <w:spacing w:before="160" w:after="100"/>
      </w:pPr>
      <w:r>
        <w:rPr>
          <w:rFonts w:ascii="Yu Gothic" w:eastAsia="Yu Gothic" w:hAnsi="Yu Gothic"/>
          <w:sz w:val="26"/>
        </w:rPr>
        <w:t xml:space="preserve">1. </w:t>
      </w:r>
      <w:proofErr w:type="spellStart"/>
      <w:r>
        <w:rPr>
          <w:rFonts w:ascii="Yu Gothic" w:eastAsia="Yu Gothic" w:hAnsi="Yu Gothic"/>
          <w:sz w:val="26"/>
        </w:rPr>
        <w:t>企業情報</w:t>
      </w:r>
      <w:proofErr w:type="spellEnd"/>
    </w:p>
    <w:tbl>
      <w:tblPr>
        <w:tblStyle w:val="afe"/>
        <w:tblW w:w="0" w:type="auto"/>
        <w:jc w:val="center"/>
        <w:tblLook w:val="04A0" w:firstRow="1" w:lastRow="0" w:firstColumn="1" w:lastColumn="0" w:noHBand="0" w:noVBand="1"/>
      </w:tblPr>
      <w:tblGrid>
        <w:gridCol w:w="4799"/>
        <w:gridCol w:w="5617"/>
      </w:tblGrid>
      <w:tr w:rsidR="00E52C37" w14:paraId="18F6FBB6" w14:textId="77777777" w:rsidTr="00AC0763">
        <w:trPr>
          <w:tblHeader/>
          <w:jc w:val="center"/>
        </w:trPr>
        <w:tc>
          <w:tcPr>
            <w:tcW w:w="2948" w:type="dxa"/>
            <w:shd w:val="clear" w:color="auto" w:fill="C9E1F3"/>
            <w:vAlign w:val="center"/>
          </w:tcPr>
          <w:p w14:paraId="6C4DF33D" w14:textId="77777777" w:rsidR="00E52C37" w:rsidRPr="00F32538" w:rsidRDefault="00000000">
            <w:pPr>
              <w:rPr>
                <w:szCs w:val="20"/>
              </w:rPr>
            </w:pPr>
            <w:r w:rsidRPr="00F32538">
              <w:rPr>
                <w:b/>
                <w:szCs w:val="20"/>
              </w:rPr>
              <w:t>項目</w:t>
            </w:r>
          </w:p>
        </w:tc>
        <w:tc>
          <w:tcPr>
            <w:tcW w:w="6009" w:type="dxa"/>
            <w:shd w:val="clear" w:color="auto" w:fill="C9E1F3"/>
            <w:vAlign w:val="center"/>
          </w:tcPr>
          <w:p w14:paraId="05794920" w14:textId="77777777" w:rsidR="00E52C37" w:rsidRPr="00F32538" w:rsidRDefault="00000000">
            <w:pPr>
              <w:rPr>
                <w:szCs w:val="20"/>
              </w:rPr>
            </w:pPr>
            <w:proofErr w:type="spellStart"/>
            <w:r w:rsidRPr="00F32538">
              <w:rPr>
                <w:b/>
                <w:szCs w:val="20"/>
              </w:rPr>
              <w:t>記入欄</w:t>
            </w:r>
            <w:proofErr w:type="spellEnd"/>
          </w:p>
        </w:tc>
      </w:tr>
      <w:tr w:rsidR="00E52C37" w14:paraId="763F8965" w14:textId="77777777" w:rsidTr="002E38D0">
        <w:trPr>
          <w:jc w:val="center"/>
        </w:trPr>
        <w:tc>
          <w:tcPr>
            <w:tcW w:w="5100" w:type="dxa"/>
            <w:shd w:val="clear" w:color="auto" w:fill="E6ECFE"/>
          </w:tcPr>
          <w:p w14:paraId="5623399A" w14:textId="77777777" w:rsidR="00E52C37" w:rsidRPr="00F32538" w:rsidRDefault="00000000">
            <w:pPr>
              <w:spacing w:after="40"/>
              <w:rPr>
                <w:szCs w:val="20"/>
              </w:rPr>
            </w:pPr>
            <w:proofErr w:type="spellStart"/>
            <w:r w:rsidRPr="00F32538">
              <w:rPr>
                <w:b/>
                <w:szCs w:val="20"/>
              </w:rPr>
              <w:t>会社名</w:t>
            </w:r>
            <w:proofErr w:type="spellEnd"/>
            <w:r w:rsidRPr="00F32538">
              <w:rPr>
                <w:b/>
                <w:szCs w:val="20"/>
              </w:rPr>
              <w:t xml:space="preserve"> </w:t>
            </w:r>
            <w:r w:rsidRPr="00F32538">
              <w:rPr>
                <w:b/>
                <w:color w:val="FF0000"/>
                <w:szCs w:val="20"/>
              </w:rPr>
              <w:t>*</w:t>
            </w:r>
          </w:p>
        </w:tc>
        <w:tc>
          <w:tcPr>
            <w:tcW w:w="5100" w:type="dxa"/>
          </w:tcPr>
          <w:p w14:paraId="2065A389" w14:textId="77777777" w:rsidR="00E52C37" w:rsidRPr="00F32538" w:rsidRDefault="00E52C37">
            <w:pPr>
              <w:spacing w:after="40"/>
              <w:rPr>
                <w:szCs w:val="20"/>
              </w:rPr>
            </w:pPr>
          </w:p>
        </w:tc>
      </w:tr>
      <w:tr w:rsidR="00E52C37" w14:paraId="4FB85D6E" w14:textId="77777777" w:rsidTr="002E38D0">
        <w:trPr>
          <w:jc w:val="center"/>
        </w:trPr>
        <w:tc>
          <w:tcPr>
            <w:tcW w:w="5100" w:type="dxa"/>
            <w:shd w:val="clear" w:color="auto" w:fill="E6ECFE"/>
          </w:tcPr>
          <w:p w14:paraId="7E86E498" w14:textId="77777777" w:rsidR="00E52C37" w:rsidRPr="00F32538" w:rsidRDefault="00000000">
            <w:pPr>
              <w:spacing w:after="40"/>
              <w:rPr>
                <w:szCs w:val="20"/>
              </w:rPr>
            </w:pPr>
            <w:proofErr w:type="spellStart"/>
            <w:r w:rsidRPr="00F32538">
              <w:rPr>
                <w:b/>
                <w:szCs w:val="20"/>
              </w:rPr>
              <w:t>会社名（カナ</w:t>
            </w:r>
            <w:proofErr w:type="spellEnd"/>
            <w:r w:rsidRPr="00F32538">
              <w:rPr>
                <w:b/>
                <w:szCs w:val="20"/>
              </w:rPr>
              <w:t>）</w:t>
            </w:r>
            <w:r w:rsidRPr="00F32538">
              <w:rPr>
                <w:b/>
                <w:color w:val="FF0000"/>
                <w:szCs w:val="20"/>
              </w:rPr>
              <w:t>*</w:t>
            </w:r>
          </w:p>
        </w:tc>
        <w:sdt>
          <w:sdtPr>
            <w:rPr>
              <w:szCs w:val="20"/>
              <w:lang w:eastAsia="ja-JP"/>
            </w:rPr>
            <w:id w:val="1167904743"/>
            <w:placeholder>
              <w:docPart w:val="6370289C60844051A30944A0F4F6E917"/>
            </w:placeholder>
            <w:showingPlcHdr/>
            <w15:appearance w15:val="hidden"/>
            <w:text/>
          </w:sdtPr>
          <w:sdtContent>
            <w:tc>
              <w:tcPr>
                <w:tcW w:w="5100" w:type="dxa"/>
              </w:tcPr>
              <w:p w14:paraId="17FC93A2" w14:textId="53481EE4" w:rsidR="00E52C37" w:rsidRPr="00F32538" w:rsidRDefault="00940655">
                <w:pPr>
                  <w:spacing w:after="40"/>
                  <w:rPr>
                    <w:szCs w:val="20"/>
                    <w:lang w:eastAsia="ja-JP"/>
                  </w:rPr>
                </w:pPr>
                <w:r w:rsidRPr="00F32538">
                  <w:rPr>
                    <w:rFonts w:hint="eastAsia"/>
                    <w:color w:val="808080" w:themeColor="background1" w:themeShade="80"/>
                    <w:szCs w:val="20"/>
                    <w:lang w:eastAsia="ja-JP"/>
                  </w:rPr>
                  <w:t>法人格は不要</w:t>
                </w:r>
              </w:p>
            </w:tc>
          </w:sdtContent>
        </w:sdt>
      </w:tr>
      <w:tr w:rsidR="00E52C37" w14:paraId="6D8C77C5" w14:textId="77777777" w:rsidTr="002E38D0">
        <w:trPr>
          <w:jc w:val="center"/>
        </w:trPr>
        <w:tc>
          <w:tcPr>
            <w:tcW w:w="5100" w:type="dxa"/>
            <w:shd w:val="clear" w:color="auto" w:fill="E6ECFE"/>
          </w:tcPr>
          <w:p w14:paraId="6EE52BE9" w14:textId="77777777" w:rsidR="00E52C37" w:rsidRPr="00F32538" w:rsidRDefault="00000000">
            <w:pPr>
              <w:spacing w:after="40"/>
              <w:rPr>
                <w:szCs w:val="20"/>
              </w:rPr>
            </w:pPr>
            <w:proofErr w:type="spellStart"/>
            <w:r w:rsidRPr="00F32538">
              <w:rPr>
                <w:b/>
                <w:szCs w:val="20"/>
              </w:rPr>
              <w:t>部署</w:t>
            </w:r>
            <w:proofErr w:type="spellEnd"/>
            <w:r w:rsidRPr="00F32538">
              <w:rPr>
                <w:b/>
                <w:szCs w:val="20"/>
              </w:rPr>
              <w:t xml:space="preserve"> </w:t>
            </w:r>
            <w:r w:rsidRPr="00F32538">
              <w:rPr>
                <w:b/>
                <w:color w:val="FF0000"/>
                <w:szCs w:val="20"/>
              </w:rPr>
              <w:t>*</w:t>
            </w:r>
          </w:p>
        </w:tc>
        <w:tc>
          <w:tcPr>
            <w:tcW w:w="5100" w:type="dxa"/>
          </w:tcPr>
          <w:p w14:paraId="68D27983" w14:textId="77777777" w:rsidR="00E52C37" w:rsidRPr="00F32538" w:rsidRDefault="00E52C37">
            <w:pPr>
              <w:spacing w:after="40"/>
              <w:rPr>
                <w:szCs w:val="20"/>
              </w:rPr>
            </w:pPr>
          </w:p>
        </w:tc>
      </w:tr>
      <w:tr w:rsidR="00E52C37" w14:paraId="47A2119F" w14:textId="77777777" w:rsidTr="002E38D0">
        <w:trPr>
          <w:jc w:val="center"/>
        </w:trPr>
        <w:tc>
          <w:tcPr>
            <w:tcW w:w="5100" w:type="dxa"/>
            <w:shd w:val="clear" w:color="auto" w:fill="E6ECFE"/>
          </w:tcPr>
          <w:p w14:paraId="40DBB0F6" w14:textId="77777777" w:rsidR="00E52C37" w:rsidRPr="00F32538" w:rsidRDefault="00000000">
            <w:pPr>
              <w:spacing w:after="40"/>
              <w:rPr>
                <w:szCs w:val="20"/>
              </w:rPr>
            </w:pPr>
            <w:proofErr w:type="spellStart"/>
            <w:r w:rsidRPr="00F32538">
              <w:rPr>
                <w:b/>
                <w:szCs w:val="20"/>
              </w:rPr>
              <w:t>担当者（姓</w:t>
            </w:r>
            <w:proofErr w:type="spellEnd"/>
            <w:r w:rsidRPr="00F32538">
              <w:rPr>
                <w:b/>
                <w:szCs w:val="20"/>
              </w:rPr>
              <w:t>）</w:t>
            </w:r>
            <w:r w:rsidRPr="00F32538">
              <w:rPr>
                <w:b/>
                <w:color w:val="FF0000"/>
                <w:szCs w:val="20"/>
              </w:rPr>
              <w:t>*</w:t>
            </w:r>
          </w:p>
        </w:tc>
        <w:tc>
          <w:tcPr>
            <w:tcW w:w="5100" w:type="dxa"/>
          </w:tcPr>
          <w:p w14:paraId="47209287" w14:textId="77777777" w:rsidR="00E52C37" w:rsidRPr="00F32538" w:rsidRDefault="00E52C37">
            <w:pPr>
              <w:spacing w:after="40"/>
              <w:rPr>
                <w:szCs w:val="20"/>
              </w:rPr>
            </w:pPr>
          </w:p>
        </w:tc>
      </w:tr>
      <w:tr w:rsidR="00E52C37" w14:paraId="28FAF220" w14:textId="77777777" w:rsidTr="002E38D0">
        <w:trPr>
          <w:jc w:val="center"/>
        </w:trPr>
        <w:tc>
          <w:tcPr>
            <w:tcW w:w="5100" w:type="dxa"/>
            <w:shd w:val="clear" w:color="auto" w:fill="E6ECFE"/>
          </w:tcPr>
          <w:p w14:paraId="2F8ACCAA" w14:textId="77777777" w:rsidR="00E52C37" w:rsidRPr="00F32538" w:rsidRDefault="00000000">
            <w:pPr>
              <w:spacing w:after="40"/>
              <w:rPr>
                <w:szCs w:val="20"/>
              </w:rPr>
            </w:pPr>
            <w:proofErr w:type="spellStart"/>
            <w:r w:rsidRPr="00F32538">
              <w:rPr>
                <w:b/>
                <w:szCs w:val="20"/>
              </w:rPr>
              <w:t>担当者（名</w:t>
            </w:r>
            <w:proofErr w:type="spellEnd"/>
            <w:r w:rsidRPr="00F32538">
              <w:rPr>
                <w:b/>
                <w:szCs w:val="20"/>
              </w:rPr>
              <w:t>）</w:t>
            </w:r>
            <w:r w:rsidRPr="00F32538">
              <w:rPr>
                <w:b/>
                <w:color w:val="FF0000"/>
                <w:szCs w:val="20"/>
              </w:rPr>
              <w:t>*</w:t>
            </w:r>
          </w:p>
        </w:tc>
        <w:tc>
          <w:tcPr>
            <w:tcW w:w="5100" w:type="dxa"/>
          </w:tcPr>
          <w:p w14:paraId="7ADA6FAB" w14:textId="77777777" w:rsidR="00E52C37" w:rsidRPr="00F32538" w:rsidRDefault="00E52C37">
            <w:pPr>
              <w:spacing w:after="40"/>
              <w:rPr>
                <w:szCs w:val="20"/>
              </w:rPr>
            </w:pPr>
          </w:p>
        </w:tc>
      </w:tr>
      <w:tr w:rsidR="00E52C37" w14:paraId="5C173ADE" w14:textId="77777777" w:rsidTr="002E38D0">
        <w:trPr>
          <w:jc w:val="center"/>
        </w:trPr>
        <w:tc>
          <w:tcPr>
            <w:tcW w:w="5100" w:type="dxa"/>
            <w:shd w:val="clear" w:color="auto" w:fill="E6ECFE"/>
          </w:tcPr>
          <w:p w14:paraId="3E278AF8" w14:textId="77777777" w:rsidR="00E52C37" w:rsidRPr="00F32538" w:rsidRDefault="00000000">
            <w:pPr>
              <w:spacing w:after="40"/>
              <w:rPr>
                <w:szCs w:val="20"/>
              </w:rPr>
            </w:pPr>
            <w:proofErr w:type="spellStart"/>
            <w:r w:rsidRPr="00F32538">
              <w:rPr>
                <w:b/>
                <w:szCs w:val="20"/>
              </w:rPr>
              <w:t>連絡先（Eメール</w:t>
            </w:r>
            <w:proofErr w:type="spellEnd"/>
            <w:r w:rsidRPr="00F32538">
              <w:rPr>
                <w:b/>
                <w:szCs w:val="20"/>
              </w:rPr>
              <w:t>）</w:t>
            </w:r>
            <w:r w:rsidRPr="00F32538">
              <w:rPr>
                <w:b/>
                <w:color w:val="FF0000"/>
                <w:szCs w:val="20"/>
              </w:rPr>
              <w:t>*</w:t>
            </w:r>
          </w:p>
        </w:tc>
        <w:sdt>
          <w:sdtPr>
            <w:rPr>
              <w:szCs w:val="20"/>
              <w:lang w:eastAsia="ja-JP"/>
            </w:rPr>
            <w:id w:val="1878037732"/>
            <w:placeholder>
              <w:docPart w:val="D2347B4A5B2F47688531309114FA3A7F"/>
            </w:placeholder>
            <w:showingPlcHdr/>
            <w15:appearance w15:val="hidden"/>
            <w:text/>
          </w:sdtPr>
          <w:sdtContent>
            <w:tc>
              <w:tcPr>
                <w:tcW w:w="5100" w:type="dxa"/>
              </w:tcPr>
              <w:p w14:paraId="0E0B21AA" w14:textId="666759B3" w:rsidR="00E52C37" w:rsidRPr="00F32538" w:rsidRDefault="002E38D0">
                <w:pPr>
                  <w:spacing w:after="40"/>
                  <w:rPr>
                    <w:szCs w:val="20"/>
                    <w:lang w:eastAsia="ja-JP"/>
                  </w:rPr>
                </w:pPr>
                <w:r w:rsidRPr="00F32538">
                  <w:rPr>
                    <w:rStyle w:val="aff"/>
                    <w:rFonts w:hint="eastAsia"/>
                    <w:szCs w:val="20"/>
                    <w:lang w:eastAsia="ja-JP"/>
                  </w:rPr>
                  <w:t>担当者のメールアドレス</w:t>
                </w:r>
              </w:p>
            </w:tc>
          </w:sdtContent>
        </w:sdt>
      </w:tr>
      <w:tr w:rsidR="00E52C37" w14:paraId="37417BCA" w14:textId="77777777" w:rsidTr="002E38D0">
        <w:trPr>
          <w:jc w:val="center"/>
        </w:trPr>
        <w:tc>
          <w:tcPr>
            <w:tcW w:w="5100" w:type="dxa"/>
            <w:shd w:val="clear" w:color="auto" w:fill="E6ECFE"/>
          </w:tcPr>
          <w:p w14:paraId="023A34C3" w14:textId="77777777" w:rsidR="00E52C37" w:rsidRPr="00F32538" w:rsidRDefault="00000000">
            <w:pPr>
              <w:spacing w:after="40"/>
              <w:rPr>
                <w:szCs w:val="20"/>
              </w:rPr>
            </w:pPr>
            <w:proofErr w:type="spellStart"/>
            <w:r w:rsidRPr="00F32538">
              <w:rPr>
                <w:b/>
                <w:szCs w:val="20"/>
              </w:rPr>
              <w:t>電話番号</w:t>
            </w:r>
            <w:proofErr w:type="spellEnd"/>
            <w:r w:rsidRPr="00F32538">
              <w:rPr>
                <w:b/>
                <w:szCs w:val="20"/>
              </w:rPr>
              <w:t xml:space="preserve"> </w:t>
            </w:r>
            <w:r w:rsidRPr="00F32538">
              <w:rPr>
                <w:b/>
                <w:color w:val="FF0000"/>
                <w:szCs w:val="20"/>
              </w:rPr>
              <w:t>*</w:t>
            </w:r>
          </w:p>
        </w:tc>
        <w:tc>
          <w:tcPr>
            <w:tcW w:w="5100" w:type="dxa"/>
          </w:tcPr>
          <w:p w14:paraId="0E06D5B7" w14:textId="77777777" w:rsidR="00E52C37" w:rsidRPr="00F32538" w:rsidRDefault="00E52C37">
            <w:pPr>
              <w:spacing w:after="40"/>
              <w:rPr>
                <w:szCs w:val="20"/>
              </w:rPr>
            </w:pPr>
          </w:p>
        </w:tc>
      </w:tr>
      <w:tr w:rsidR="00E52C37" w14:paraId="380286D4" w14:textId="77777777" w:rsidTr="002E38D0">
        <w:trPr>
          <w:jc w:val="center"/>
        </w:trPr>
        <w:tc>
          <w:tcPr>
            <w:tcW w:w="5100" w:type="dxa"/>
            <w:shd w:val="clear" w:color="auto" w:fill="E6ECFE"/>
          </w:tcPr>
          <w:p w14:paraId="6636C89A" w14:textId="77777777" w:rsidR="00E52C37" w:rsidRPr="00F32538" w:rsidRDefault="00000000">
            <w:pPr>
              <w:spacing w:after="40"/>
              <w:rPr>
                <w:szCs w:val="20"/>
              </w:rPr>
            </w:pPr>
            <w:proofErr w:type="spellStart"/>
            <w:r w:rsidRPr="00F32538">
              <w:rPr>
                <w:b/>
                <w:szCs w:val="20"/>
              </w:rPr>
              <w:t>郵便番号</w:t>
            </w:r>
            <w:proofErr w:type="spellEnd"/>
            <w:r w:rsidRPr="00F32538">
              <w:rPr>
                <w:b/>
                <w:szCs w:val="20"/>
              </w:rPr>
              <w:t xml:space="preserve"> </w:t>
            </w:r>
            <w:r w:rsidRPr="00F32538">
              <w:rPr>
                <w:b/>
                <w:color w:val="FF0000"/>
                <w:szCs w:val="20"/>
              </w:rPr>
              <w:t>*</w:t>
            </w:r>
          </w:p>
        </w:tc>
        <w:tc>
          <w:tcPr>
            <w:tcW w:w="5100" w:type="dxa"/>
          </w:tcPr>
          <w:p w14:paraId="5EBA9C14" w14:textId="77777777" w:rsidR="00E52C37" w:rsidRPr="00F32538" w:rsidRDefault="00E52C37">
            <w:pPr>
              <w:spacing w:after="40"/>
              <w:rPr>
                <w:szCs w:val="20"/>
              </w:rPr>
            </w:pPr>
          </w:p>
        </w:tc>
      </w:tr>
      <w:tr w:rsidR="00E52C37" w14:paraId="2B5321CB" w14:textId="77777777" w:rsidTr="002E38D0">
        <w:trPr>
          <w:jc w:val="center"/>
        </w:trPr>
        <w:tc>
          <w:tcPr>
            <w:tcW w:w="5100" w:type="dxa"/>
            <w:shd w:val="clear" w:color="auto" w:fill="E6ECFE"/>
          </w:tcPr>
          <w:p w14:paraId="53FB4B81" w14:textId="77777777" w:rsidR="00E52C37" w:rsidRPr="00F32538" w:rsidRDefault="00000000">
            <w:pPr>
              <w:spacing w:after="40"/>
              <w:rPr>
                <w:szCs w:val="20"/>
              </w:rPr>
            </w:pPr>
            <w:proofErr w:type="spellStart"/>
            <w:r w:rsidRPr="00F32538">
              <w:rPr>
                <w:b/>
                <w:szCs w:val="20"/>
              </w:rPr>
              <w:t>都道府県／地域</w:t>
            </w:r>
            <w:proofErr w:type="spellEnd"/>
            <w:r w:rsidRPr="00F32538">
              <w:rPr>
                <w:b/>
                <w:szCs w:val="20"/>
              </w:rPr>
              <w:t xml:space="preserve"> </w:t>
            </w:r>
            <w:r w:rsidRPr="00F32538">
              <w:rPr>
                <w:b/>
                <w:color w:val="FF0000"/>
                <w:szCs w:val="20"/>
              </w:rPr>
              <w:t>*</w:t>
            </w:r>
          </w:p>
        </w:tc>
        <w:tc>
          <w:tcPr>
            <w:tcW w:w="5100" w:type="dxa"/>
          </w:tcPr>
          <w:p w14:paraId="6A8C818E" w14:textId="77777777" w:rsidR="00E52C37" w:rsidRPr="00F32538" w:rsidRDefault="00E52C37">
            <w:pPr>
              <w:spacing w:after="40"/>
              <w:rPr>
                <w:szCs w:val="20"/>
              </w:rPr>
            </w:pPr>
          </w:p>
        </w:tc>
      </w:tr>
      <w:tr w:rsidR="00E52C37" w14:paraId="6A1C3B6F" w14:textId="77777777" w:rsidTr="002E38D0">
        <w:trPr>
          <w:jc w:val="center"/>
        </w:trPr>
        <w:tc>
          <w:tcPr>
            <w:tcW w:w="5100" w:type="dxa"/>
            <w:shd w:val="clear" w:color="auto" w:fill="E6ECFE"/>
          </w:tcPr>
          <w:p w14:paraId="2F44303B" w14:textId="77777777" w:rsidR="00E52C37" w:rsidRPr="00F32538" w:rsidRDefault="00000000">
            <w:pPr>
              <w:spacing w:after="40"/>
              <w:rPr>
                <w:szCs w:val="20"/>
              </w:rPr>
            </w:pPr>
            <w:proofErr w:type="spellStart"/>
            <w:r w:rsidRPr="00F32538">
              <w:rPr>
                <w:b/>
                <w:szCs w:val="20"/>
              </w:rPr>
              <w:t>市区町村</w:t>
            </w:r>
            <w:proofErr w:type="spellEnd"/>
            <w:r w:rsidRPr="00F32538">
              <w:rPr>
                <w:b/>
                <w:szCs w:val="20"/>
              </w:rPr>
              <w:t xml:space="preserve"> </w:t>
            </w:r>
            <w:r w:rsidRPr="00F32538">
              <w:rPr>
                <w:b/>
                <w:color w:val="FF0000"/>
                <w:szCs w:val="20"/>
              </w:rPr>
              <w:t>*</w:t>
            </w:r>
          </w:p>
        </w:tc>
        <w:tc>
          <w:tcPr>
            <w:tcW w:w="5100" w:type="dxa"/>
          </w:tcPr>
          <w:p w14:paraId="65FB05D9" w14:textId="77777777" w:rsidR="00E52C37" w:rsidRPr="00F32538" w:rsidRDefault="00E52C37">
            <w:pPr>
              <w:spacing w:after="40"/>
              <w:rPr>
                <w:szCs w:val="20"/>
              </w:rPr>
            </w:pPr>
          </w:p>
        </w:tc>
      </w:tr>
      <w:tr w:rsidR="00E52C37" w14:paraId="4E89B9CB" w14:textId="77777777" w:rsidTr="002E38D0">
        <w:trPr>
          <w:jc w:val="center"/>
        </w:trPr>
        <w:tc>
          <w:tcPr>
            <w:tcW w:w="5100" w:type="dxa"/>
            <w:shd w:val="clear" w:color="auto" w:fill="E6ECFE"/>
          </w:tcPr>
          <w:p w14:paraId="5820F6DA" w14:textId="77777777" w:rsidR="00E52C37" w:rsidRPr="00F32538" w:rsidRDefault="00000000">
            <w:pPr>
              <w:spacing w:after="40"/>
              <w:rPr>
                <w:szCs w:val="20"/>
              </w:rPr>
            </w:pPr>
            <w:proofErr w:type="spellStart"/>
            <w:r w:rsidRPr="00F32538">
              <w:rPr>
                <w:b/>
                <w:szCs w:val="20"/>
              </w:rPr>
              <w:t>番地以下</w:t>
            </w:r>
            <w:proofErr w:type="spellEnd"/>
            <w:r w:rsidRPr="00F32538">
              <w:rPr>
                <w:b/>
                <w:szCs w:val="20"/>
              </w:rPr>
              <w:t xml:space="preserve"> </w:t>
            </w:r>
            <w:r w:rsidRPr="00F32538">
              <w:rPr>
                <w:b/>
                <w:color w:val="FF0000"/>
                <w:szCs w:val="20"/>
              </w:rPr>
              <w:t>*</w:t>
            </w:r>
          </w:p>
        </w:tc>
        <w:tc>
          <w:tcPr>
            <w:tcW w:w="5100" w:type="dxa"/>
          </w:tcPr>
          <w:p w14:paraId="03AAE7C2" w14:textId="77777777" w:rsidR="00E52C37" w:rsidRPr="00F32538" w:rsidRDefault="00E52C37">
            <w:pPr>
              <w:spacing w:after="40"/>
              <w:rPr>
                <w:szCs w:val="20"/>
              </w:rPr>
            </w:pPr>
          </w:p>
        </w:tc>
      </w:tr>
      <w:tr w:rsidR="00E52C37" w14:paraId="3F65484B" w14:textId="77777777" w:rsidTr="002E38D0">
        <w:trPr>
          <w:jc w:val="center"/>
        </w:trPr>
        <w:tc>
          <w:tcPr>
            <w:tcW w:w="5100" w:type="dxa"/>
            <w:shd w:val="clear" w:color="auto" w:fill="E6ECFE"/>
          </w:tcPr>
          <w:p w14:paraId="14A9830E" w14:textId="77777777" w:rsidR="00E52C37" w:rsidRPr="00F32538" w:rsidRDefault="00000000">
            <w:pPr>
              <w:spacing w:after="40"/>
              <w:rPr>
                <w:szCs w:val="20"/>
              </w:rPr>
            </w:pPr>
            <w:proofErr w:type="spellStart"/>
            <w:r w:rsidRPr="00F32538">
              <w:rPr>
                <w:b/>
                <w:szCs w:val="20"/>
              </w:rPr>
              <w:t>従業員数（単体</w:t>
            </w:r>
            <w:proofErr w:type="spellEnd"/>
            <w:r w:rsidRPr="00F32538">
              <w:rPr>
                <w:b/>
                <w:szCs w:val="20"/>
              </w:rPr>
              <w:t>）</w:t>
            </w:r>
            <w:r w:rsidRPr="00F32538">
              <w:rPr>
                <w:b/>
                <w:color w:val="FF0000"/>
                <w:szCs w:val="20"/>
              </w:rPr>
              <w:t>*</w:t>
            </w:r>
          </w:p>
        </w:tc>
        <w:sdt>
          <w:sdtPr>
            <w:rPr>
              <w:szCs w:val="20"/>
              <w:lang w:eastAsia="ja-JP"/>
            </w:rPr>
            <w:id w:val="158435509"/>
            <w:placeholder>
              <w:docPart w:val="F17D925C6F1943E7970AE1563AC41922"/>
            </w:placeholder>
            <w:showingPlcHdr/>
            <w15:appearance w15:val="hidden"/>
            <w:text/>
          </w:sdtPr>
          <w:sdtContent>
            <w:tc>
              <w:tcPr>
                <w:tcW w:w="5100" w:type="dxa"/>
              </w:tcPr>
              <w:p w14:paraId="46156F8D" w14:textId="2CFFDD5E" w:rsidR="00E52C37" w:rsidRPr="00F32538" w:rsidRDefault="002E38D0">
                <w:pPr>
                  <w:spacing w:after="40"/>
                  <w:rPr>
                    <w:szCs w:val="20"/>
                    <w:lang w:eastAsia="ja-JP"/>
                  </w:rPr>
                </w:pPr>
                <w:r w:rsidRPr="00F32538">
                  <w:rPr>
                    <w:rStyle w:val="aff"/>
                    <w:rFonts w:hint="eastAsia"/>
                    <w:szCs w:val="20"/>
                    <w:lang w:eastAsia="ja-JP"/>
                  </w:rPr>
                  <w:t>審査区分は単体の人数が基準</w:t>
                </w:r>
              </w:p>
            </w:tc>
          </w:sdtContent>
        </w:sdt>
      </w:tr>
      <w:tr w:rsidR="00E52C37" w14:paraId="5160224D" w14:textId="77777777" w:rsidTr="002E38D0">
        <w:trPr>
          <w:jc w:val="center"/>
        </w:trPr>
        <w:tc>
          <w:tcPr>
            <w:tcW w:w="5100" w:type="dxa"/>
            <w:shd w:val="clear" w:color="auto" w:fill="E6ECFE"/>
          </w:tcPr>
          <w:p w14:paraId="2B933772" w14:textId="77777777" w:rsidR="00E52C37" w:rsidRPr="00F32538" w:rsidRDefault="00000000">
            <w:pPr>
              <w:spacing w:after="40"/>
              <w:rPr>
                <w:szCs w:val="20"/>
                <w:lang w:eastAsia="ja-JP"/>
              </w:rPr>
            </w:pPr>
            <w:r w:rsidRPr="00F32538">
              <w:rPr>
                <w:b/>
                <w:szCs w:val="20"/>
                <w:lang w:eastAsia="ja-JP"/>
              </w:rPr>
              <w:t>従業員数（グループ全体）</w:t>
            </w:r>
          </w:p>
        </w:tc>
        <w:sdt>
          <w:sdtPr>
            <w:rPr>
              <w:szCs w:val="20"/>
            </w:rPr>
            <w:id w:val="798416773"/>
            <w:placeholder>
              <w:docPart w:val="6DCADF178D524CE0B098DF1E3D051C89"/>
            </w:placeholder>
            <w:showingPlcHdr/>
            <w15:appearance w15:val="hidden"/>
            <w:text/>
          </w:sdtPr>
          <w:sdtContent>
            <w:tc>
              <w:tcPr>
                <w:tcW w:w="5100" w:type="dxa"/>
              </w:tcPr>
              <w:p w14:paraId="49C2CDDB" w14:textId="601C0686" w:rsidR="00E52C37" w:rsidRPr="00F32538" w:rsidRDefault="00940655">
                <w:pPr>
                  <w:spacing w:after="40"/>
                  <w:rPr>
                    <w:szCs w:val="20"/>
                  </w:rPr>
                </w:pPr>
                <w:r w:rsidRPr="00F32538">
                  <w:rPr>
                    <w:rFonts w:hint="eastAsia"/>
                    <w:color w:val="808080" w:themeColor="background1" w:themeShade="80"/>
                    <w:szCs w:val="20"/>
                    <w:lang w:eastAsia="ja-JP"/>
                  </w:rPr>
                  <w:t>任意</w:t>
                </w:r>
              </w:p>
            </w:tc>
          </w:sdtContent>
        </w:sdt>
      </w:tr>
    </w:tbl>
    <w:p w14:paraId="7010B258" w14:textId="77777777" w:rsidR="00E52C37" w:rsidRDefault="00000000">
      <w:r>
        <w:br w:type="page"/>
      </w:r>
    </w:p>
    <w:p w14:paraId="4B96DA05" w14:textId="77777777" w:rsidR="00E52C37" w:rsidRDefault="00000000">
      <w:pPr>
        <w:pStyle w:val="1"/>
        <w:spacing w:before="160" w:after="100"/>
      </w:pPr>
      <w:r>
        <w:rPr>
          <w:rFonts w:ascii="Yu Gothic" w:eastAsia="Yu Gothic" w:hAnsi="Yu Gothic"/>
          <w:sz w:val="26"/>
        </w:rPr>
        <w:lastRenderedPageBreak/>
        <w:t xml:space="preserve">2. </w:t>
      </w:r>
      <w:proofErr w:type="spellStart"/>
      <w:r>
        <w:rPr>
          <w:rFonts w:ascii="Yu Gothic" w:eastAsia="Yu Gothic" w:hAnsi="Yu Gothic"/>
          <w:sz w:val="26"/>
        </w:rPr>
        <w:t>施策概要</w:t>
      </w:r>
      <w:proofErr w:type="spellEnd"/>
    </w:p>
    <w:tbl>
      <w:tblPr>
        <w:tblStyle w:val="afe"/>
        <w:tblW w:w="0" w:type="auto"/>
        <w:jc w:val="center"/>
        <w:tblLook w:val="04A0" w:firstRow="1" w:lastRow="0" w:firstColumn="1" w:lastColumn="0" w:noHBand="0" w:noVBand="1"/>
      </w:tblPr>
      <w:tblGrid>
        <w:gridCol w:w="4778"/>
        <w:gridCol w:w="5638"/>
      </w:tblGrid>
      <w:tr w:rsidR="00E52C37" w14:paraId="7483A7F1" w14:textId="77777777" w:rsidTr="00AC0763">
        <w:trPr>
          <w:tblHeader/>
          <w:jc w:val="center"/>
        </w:trPr>
        <w:tc>
          <w:tcPr>
            <w:tcW w:w="2948" w:type="dxa"/>
            <w:shd w:val="clear" w:color="auto" w:fill="C9E1F3"/>
            <w:vAlign w:val="center"/>
          </w:tcPr>
          <w:p w14:paraId="7536DBFD" w14:textId="77777777" w:rsidR="00E52C37" w:rsidRPr="00F32538" w:rsidRDefault="00000000">
            <w:pPr>
              <w:rPr>
                <w:szCs w:val="24"/>
              </w:rPr>
            </w:pPr>
            <w:r w:rsidRPr="00F32538">
              <w:rPr>
                <w:b/>
                <w:szCs w:val="24"/>
              </w:rPr>
              <w:t>項目</w:t>
            </w:r>
          </w:p>
        </w:tc>
        <w:tc>
          <w:tcPr>
            <w:tcW w:w="6009" w:type="dxa"/>
            <w:shd w:val="clear" w:color="auto" w:fill="C9E1F3"/>
            <w:vAlign w:val="center"/>
          </w:tcPr>
          <w:p w14:paraId="54A26182" w14:textId="77777777" w:rsidR="00E52C37" w:rsidRPr="00F32538" w:rsidRDefault="00000000">
            <w:pPr>
              <w:rPr>
                <w:szCs w:val="24"/>
              </w:rPr>
            </w:pPr>
            <w:proofErr w:type="spellStart"/>
            <w:r w:rsidRPr="00F32538">
              <w:rPr>
                <w:b/>
                <w:szCs w:val="24"/>
              </w:rPr>
              <w:t>記入欄</w:t>
            </w:r>
            <w:proofErr w:type="spellEnd"/>
          </w:p>
        </w:tc>
      </w:tr>
      <w:tr w:rsidR="00E52C37" w14:paraId="59F098F4" w14:textId="77777777" w:rsidTr="002E38D0">
        <w:trPr>
          <w:jc w:val="center"/>
        </w:trPr>
        <w:tc>
          <w:tcPr>
            <w:tcW w:w="5100" w:type="dxa"/>
            <w:shd w:val="clear" w:color="auto" w:fill="E6ECFE"/>
          </w:tcPr>
          <w:p w14:paraId="79CEC215" w14:textId="77777777" w:rsidR="00E52C37" w:rsidRPr="00F32538" w:rsidRDefault="00000000">
            <w:pPr>
              <w:spacing w:after="40"/>
              <w:rPr>
                <w:szCs w:val="24"/>
              </w:rPr>
            </w:pPr>
            <w:proofErr w:type="spellStart"/>
            <w:r w:rsidRPr="00F32538">
              <w:rPr>
                <w:b/>
                <w:szCs w:val="24"/>
              </w:rPr>
              <w:t>施策名</w:t>
            </w:r>
            <w:proofErr w:type="spellEnd"/>
            <w:r w:rsidRPr="00F32538">
              <w:rPr>
                <w:b/>
                <w:szCs w:val="24"/>
              </w:rPr>
              <w:t xml:space="preserve"> </w:t>
            </w:r>
            <w:r w:rsidRPr="00F32538">
              <w:rPr>
                <w:b/>
                <w:color w:val="FF0000"/>
                <w:szCs w:val="24"/>
              </w:rPr>
              <w:t>*</w:t>
            </w:r>
          </w:p>
        </w:tc>
        <w:sdt>
          <w:sdtPr>
            <w:rPr>
              <w:szCs w:val="24"/>
            </w:rPr>
            <w:id w:val="379139243"/>
            <w:placeholder>
              <w:docPart w:val="97A656B2C81947AC8920D37457BD9A53"/>
            </w:placeholder>
            <w:showingPlcHdr/>
            <w15:appearance w15:val="hidden"/>
            <w:text/>
          </w:sdtPr>
          <w:sdtContent>
            <w:tc>
              <w:tcPr>
                <w:tcW w:w="5100" w:type="dxa"/>
              </w:tcPr>
              <w:p w14:paraId="0BF89173" w14:textId="3D86DD43" w:rsidR="00E52C37" w:rsidRPr="00F32538" w:rsidRDefault="00940655">
                <w:pPr>
                  <w:spacing w:after="40"/>
                  <w:rPr>
                    <w:szCs w:val="24"/>
                    <w:lang w:eastAsia="ja-JP"/>
                  </w:rPr>
                </w:pPr>
                <w:r w:rsidRPr="00F32538">
                  <w:rPr>
                    <w:rStyle w:val="aff"/>
                    <w:rFonts w:hint="eastAsia"/>
                    <w:color w:val="808080" w:themeColor="background1" w:themeShade="80"/>
                    <w:szCs w:val="24"/>
                    <w:lang w:eastAsia="ja-JP"/>
                  </w:rPr>
                  <w:t>40文字以内</w:t>
                </w:r>
              </w:p>
            </w:tc>
          </w:sdtContent>
        </w:sdt>
      </w:tr>
      <w:tr w:rsidR="00E52C37" w14:paraId="56684806" w14:textId="77777777" w:rsidTr="002E38D0">
        <w:trPr>
          <w:jc w:val="center"/>
        </w:trPr>
        <w:tc>
          <w:tcPr>
            <w:tcW w:w="5100" w:type="dxa"/>
            <w:shd w:val="clear" w:color="auto" w:fill="E6ECFE"/>
          </w:tcPr>
          <w:p w14:paraId="7E28C0F9" w14:textId="77777777" w:rsidR="00E52C37" w:rsidRPr="00F32538" w:rsidRDefault="00000000">
            <w:pPr>
              <w:spacing w:after="40"/>
              <w:rPr>
                <w:szCs w:val="24"/>
              </w:rPr>
            </w:pPr>
            <w:proofErr w:type="spellStart"/>
            <w:r w:rsidRPr="00F32538">
              <w:rPr>
                <w:b/>
                <w:szCs w:val="24"/>
              </w:rPr>
              <w:t>施策対象人数</w:t>
            </w:r>
            <w:proofErr w:type="spellEnd"/>
            <w:r w:rsidRPr="00F32538">
              <w:rPr>
                <w:b/>
                <w:szCs w:val="24"/>
              </w:rPr>
              <w:t xml:space="preserve"> </w:t>
            </w:r>
            <w:r w:rsidRPr="00F32538">
              <w:rPr>
                <w:b/>
                <w:color w:val="FF0000"/>
                <w:szCs w:val="24"/>
              </w:rPr>
              <w:t>*</w:t>
            </w:r>
          </w:p>
        </w:tc>
        <w:sdt>
          <w:sdtPr>
            <w:rPr>
              <w:szCs w:val="24"/>
              <w:lang w:eastAsia="ja-JP"/>
            </w:rPr>
            <w:id w:val="-1571335255"/>
            <w:placeholder>
              <w:docPart w:val="EA0492F767E74D478152415937D0269A"/>
            </w:placeholder>
            <w:showingPlcHdr/>
            <w15:appearance w15:val="hidden"/>
            <w:text/>
          </w:sdtPr>
          <w:sdtContent>
            <w:tc>
              <w:tcPr>
                <w:tcW w:w="5100" w:type="dxa"/>
              </w:tcPr>
              <w:p w14:paraId="7C8005B7" w14:textId="6E22B07C" w:rsidR="00E52C37" w:rsidRPr="00F32538" w:rsidRDefault="00940655">
                <w:pPr>
                  <w:spacing w:after="40"/>
                  <w:rPr>
                    <w:szCs w:val="24"/>
                    <w:lang w:eastAsia="ja-JP"/>
                  </w:rPr>
                </w:pPr>
                <w:r w:rsidRPr="00F32538">
                  <w:rPr>
                    <w:color w:val="808080" w:themeColor="background1" w:themeShade="80"/>
                    <w:szCs w:val="24"/>
                    <w:lang w:eastAsia="ja-JP"/>
                  </w:rPr>
                  <w:t>「施策対象範囲」のおおよその人数</w:t>
                </w:r>
              </w:p>
            </w:tc>
          </w:sdtContent>
        </w:sdt>
      </w:tr>
    </w:tbl>
    <w:p w14:paraId="677B60AA" w14:textId="77777777" w:rsidR="004D5E4E" w:rsidRDefault="004D5E4E">
      <w:pPr>
        <w:spacing w:after="40" w:line="252" w:lineRule="auto"/>
        <w:rPr>
          <w:b/>
          <w:sz w:val="21"/>
          <w:lang w:eastAsia="ja-JP"/>
        </w:rPr>
      </w:pPr>
    </w:p>
    <w:p w14:paraId="799FE279" w14:textId="0091767E" w:rsidR="00E52C37" w:rsidRDefault="00000000">
      <w:pPr>
        <w:spacing w:after="40" w:line="252" w:lineRule="auto"/>
        <w:rPr>
          <w:lang w:eastAsia="ja-JP"/>
        </w:rPr>
      </w:pPr>
      <w:r>
        <w:rPr>
          <w:b/>
          <w:sz w:val="21"/>
          <w:lang w:eastAsia="ja-JP"/>
        </w:rPr>
        <w:t>テーマ分類（メインテーマ）</w:t>
      </w:r>
      <w:r w:rsidRPr="002E38D0">
        <w:rPr>
          <w:b/>
          <w:color w:val="FF0000"/>
          <w:sz w:val="21"/>
          <w:lang w:eastAsia="ja-JP"/>
        </w:rPr>
        <w:t>*</w:t>
      </w:r>
    </w:p>
    <w:p w14:paraId="05C02310" w14:textId="77777777" w:rsidR="00E52C37" w:rsidRPr="00F32538" w:rsidRDefault="00000000">
      <w:pPr>
        <w:spacing w:after="40" w:line="252" w:lineRule="auto"/>
        <w:rPr>
          <w:sz w:val="21"/>
          <w:szCs w:val="24"/>
          <w:lang w:eastAsia="ja-JP"/>
        </w:rPr>
      </w:pPr>
      <w:r w:rsidRPr="00F32538">
        <w:rPr>
          <w:szCs w:val="24"/>
          <w:lang w:eastAsia="ja-JP"/>
        </w:rPr>
        <w:t>この取り組みを最もよく表しているテーマを1つ選択</w:t>
      </w:r>
    </w:p>
    <w:tbl>
      <w:tblPr>
        <w:tblStyle w:val="afe"/>
        <w:tblW w:w="0" w:type="auto"/>
        <w:jc w:val="center"/>
        <w:tblLook w:val="04A0" w:firstRow="1" w:lastRow="0" w:firstColumn="1" w:lastColumn="0" w:noHBand="0" w:noVBand="1"/>
      </w:tblPr>
      <w:tblGrid>
        <w:gridCol w:w="4535"/>
        <w:gridCol w:w="4535"/>
      </w:tblGrid>
      <w:tr w:rsidR="00E52C37" w14:paraId="52DC7C79" w14:textId="77777777">
        <w:trPr>
          <w:jc w:val="center"/>
        </w:trPr>
        <w:tc>
          <w:tcPr>
            <w:tcW w:w="4535" w:type="dxa"/>
          </w:tcPr>
          <w:p w14:paraId="370DCDE4" w14:textId="368D228A" w:rsidR="00E52C37" w:rsidRPr="00F32538" w:rsidRDefault="00000000">
            <w:pPr>
              <w:spacing w:after="20"/>
              <w:rPr>
                <w:szCs w:val="24"/>
                <w:lang w:eastAsia="ja-JP"/>
              </w:rPr>
            </w:pPr>
            <w:sdt>
              <w:sdtPr>
                <w:rPr>
                  <w:szCs w:val="24"/>
                  <w:lang w:eastAsia="ja-JP"/>
                </w:rPr>
                <w:id w:val="-1761216812"/>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4"/>
                    <w:lang w:eastAsia="ja-JP"/>
                  </w:rPr>
                  <w:t>☐</w:t>
                </w:r>
              </w:sdtContent>
            </w:sdt>
            <w:r w:rsidR="00AC0763" w:rsidRPr="00F32538">
              <w:rPr>
                <w:szCs w:val="24"/>
                <w:lang w:eastAsia="ja-JP"/>
              </w:rPr>
              <w:t xml:space="preserve"> オフィス・ファシリティマネジメント</w:t>
            </w:r>
          </w:p>
        </w:tc>
        <w:tc>
          <w:tcPr>
            <w:tcW w:w="4535" w:type="dxa"/>
          </w:tcPr>
          <w:p w14:paraId="27A07CB2" w14:textId="30B9F59D" w:rsidR="00E52C37" w:rsidRPr="00F32538" w:rsidRDefault="00000000">
            <w:pPr>
              <w:spacing w:after="20"/>
              <w:rPr>
                <w:szCs w:val="24"/>
              </w:rPr>
            </w:pPr>
            <w:sdt>
              <w:sdtPr>
                <w:rPr>
                  <w:szCs w:val="24"/>
                </w:rPr>
                <w:id w:val="-276948375"/>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AC0763" w:rsidRPr="00F32538">
              <w:rPr>
                <w:szCs w:val="24"/>
              </w:rPr>
              <w:t xml:space="preserve"> </w:t>
            </w:r>
            <w:proofErr w:type="spellStart"/>
            <w:r w:rsidR="00AC0763" w:rsidRPr="00F32538">
              <w:rPr>
                <w:szCs w:val="24"/>
              </w:rPr>
              <w:t>働き方・両立支援</w:t>
            </w:r>
            <w:proofErr w:type="spellEnd"/>
          </w:p>
        </w:tc>
      </w:tr>
      <w:tr w:rsidR="00E52C37" w14:paraId="499FC495" w14:textId="77777777">
        <w:trPr>
          <w:jc w:val="center"/>
        </w:trPr>
        <w:tc>
          <w:tcPr>
            <w:tcW w:w="4535" w:type="dxa"/>
          </w:tcPr>
          <w:p w14:paraId="6FA0168E" w14:textId="720E0253" w:rsidR="00E52C37" w:rsidRPr="00F32538" w:rsidRDefault="00000000">
            <w:pPr>
              <w:spacing w:after="20"/>
              <w:rPr>
                <w:szCs w:val="24"/>
              </w:rPr>
            </w:pPr>
            <w:sdt>
              <w:sdtPr>
                <w:rPr>
                  <w:szCs w:val="24"/>
                </w:rPr>
                <w:id w:val="1767878939"/>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4"/>
                  </w:rPr>
                  <w:t>☐</w:t>
                </w:r>
              </w:sdtContent>
            </w:sdt>
            <w:r w:rsidR="00AC0763" w:rsidRPr="00F32538">
              <w:rPr>
                <w:szCs w:val="24"/>
              </w:rPr>
              <w:t xml:space="preserve"> </w:t>
            </w:r>
            <w:proofErr w:type="spellStart"/>
            <w:r w:rsidR="00AC0763" w:rsidRPr="00F32538">
              <w:rPr>
                <w:szCs w:val="24"/>
              </w:rPr>
              <w:t>業務改革・DX</w:t>
            </w:r>
            <w:proofErr w:type="spellEnd"/>
          </w:p>
        </w:tc>
        <w:tc>
          <w:tcPr>
            <w:tcW w:w="4535" w:type="dxa"/>
          </w:tcPr>
          <w:p w14:paraId="6B8E354D" w14:textId="18DE6BEC" w:rsidR="00E52C37" w:rsidRPr="00F32538" w:rsidRDefault="00000000">
            <w:pPr>
              <w:spacing w:after="20"/>
              <w:rPr>
                <w:szCs w:val="24"/>
              </w:rPr>
            </w:pPr>
            <w:sdt>
              <w:sdtPr>
                <w:rPr>
                  <w:szCs w:val="24"/>
                </w:rPr>
                <w:id w:val="1704442228"/>
                <w15:appearance w15:val="hidden"/>
                <w14:checkbox>
                  <w14:checked w14:val="0"/>
                  <w14:checkedState w14:val="00FE" w14:font="Wingdings"/>
                  <w14:uncheckedState w14:val="2610" w14:font="ＭＳ ゴシック"/>
                </w14:checkbox>
              </w:sdtPr>
              <w:sdtContent>
                <w:r w:rsidR="00AC0763" w:rsidRPr="00F32538">
                  <w:rPr>
                    <w:rFonts w:ascii="ＭＳ ゴシック" w:eastAsia="ＭＳ ゴシック" w:hAnsi="ＭＳ ゴシック" w:hint="eastAsia"/>
                    <w:szCs w:val="24"/>
                  </w:rPr>
                  <w:t>☐</w:t>
                </w:r>
              </w:sdtContent>
            </w:sdt>
            <w:r w:rsidR="00AC0763" w:rsidRPr="00F32538">
              <w:rPr>
                <w:szCs w:val="24"/>
              </w:rPr>
              <w:t xml:space="preserve"> </w:t>
            </w:r>
            <w:proofErr w:type="spellStart"/>
            <w:r w:rsidR="00AC0763" w:rsidRPr="00F32538">
              <w:rPr>
                <w:szCs w:val="24"/>
              </w:rPr>
              <w:t>コストマネジメント</w:t>
            </w:r>
            <w:proofErr w:type="spellEnd"/>
          </w:p>
        </w:tc>
      </w:tr>
      <w:tr w:rsidR="00E52C37" w14:paraId="7B293386" w14:textId="77777777">
        <w:trPr>
          <w:jc w:val="center"/>
        </w:trPr>
        <w:tc>
          <w:tcPr>
            <w:tcW w:w="4535" w:type="dxa"/>
          </w:tcPr>
          <w:p w14:paraId="11455A7A" w14:textId="1EF436C9" w:rsidR="00E52C37" w:rsidRPr="00F32538" w:rsidRDefault="00000000">
            <w:pPr>
              <w:spacing w:after="20"/>
              <w:rPr>
                <w:szCs w:val="24"/>
              </w:rPr>
            </w:pPr>
            <w:sdt>
              <w:sdtPr>
                <w:rPr>
                  <w:szCs w:val="24"/>
                </w:rPr>
                <w:id w:val="-510063144"/>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AC0763" w:rsidRPr="00F32538">
              <w:rPr>
                <w:szCs w:val="24"/>
              </w:rPr>
              <w:t xml:space="preserve"> </w:t>
            </w:r>
            <w:proofErr w:type="spellStart"/>
            <w:r w:rsidR="00AC0763" w:rsidRPr="00F32538">
              <w:rPr>
                <w:szCs w:val="24"/>
              </w:rPr>
              <w:t>リスクマネジメント</w:t>
            </w:r>
            <w:proofErr w:type="spellEnd"/>
          </w:p>
        </w:tc>
        <w:tc>
          <w:tcPr>
            <w:tcW w:w="4535" w:type="dxa"/>
          </w:tcPr>
          <w:p w14:paraId="2CACC5B3" w14:textId="45D0C69C" w:rsidR="00E52C37" w:rsidRPr="00F32538" w:rsidRDefault="00000000">
            <w:pPr>
              <w:spacing w:after="20"/>
              <w:rPr>
                <w:szCs w:val="24"/>
                <w:lang w:eastAsia="ja-JP"/>
              </w:rPr>
            </w:pPr>
            <w:sdt>
              <w:sdtPr>
                <w:rPr>
                  <w:szCs w:val="24"/>
                  <w:lang w:eastAsia="ja-JP"/>
                </w:rPr>
                <w:id w:val="888230123"/>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AC0763" w:rsidRPr="00F32538">
              <w:rPr>
                <w:szCs w:val="24"/>
                <w:lang w:eastAsia="ja-JP"/>
              </w:rPr>
              <w:t xml:space="preserve"> コンプライアンス・ガバナンス</w:t>
            </w:r>
          </w:p>
        </w:tc>
      </w:tr>
      <w:tr w:rsidR="00E52C37" w14:paraId="1527A508" w14:textId="77777777">
        <w:trPr>
          <w:jc w:val="center"/>
        </w:trPr>
        <w:tc>
          <w:tcPr>
            <w:tcW w:w="4535" w:type="dxa"/>
          </w:tcPr>
          <w:p w14:paraId="76AA912A" w14:textId="73012039" w:rsidR="00E52C37" w:rsidRPr="00F32538" w:rsidRDefault="00000000">
            <w:pPr>
              <w:spacing w:after="20"/>
              <w:rPr>
                <w:szCs w:val="24"/>
                <w:lang w:eastAsia="ja-JP"/>
              </w:rPr>
            </w:pPr>
            <w:sdt>
              <w:sdtPr>
                <w:rPr>
                  <w:szCs w:val="24"/>
                  <w:lang w:eastAsia="ja-JP"/>
                </w:rPr>
                <w:id w:val="343371740"/>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AC0763" w:rsidRPr="00F32538">
              <w:rPr>
                <w:szCs w:val="24"/>
                <w:lang w:eastAsia="ja-JP"/>
              </w:rPr>
              <w:t xml:space="preserve"> 社内コミュニケーション</w:t>
            </w:r>
          </w:p>
        </w:tc>
        <w:tc>
          <w:tcPr>
            <w:tcW w:w="4535" w:type="dxa"/>
          </w:tcPr>
          <w:p w14:paraId="088FF145" w14:textId="14E10344" w:rsidR="00E52C37" w:rsidRPr="00F32538" w:rsidRDefault="00000000">
            <w:pPr>
              <w:spacing w:after="20"/>
              <w:rPr>
                <w:szCs w:val="24"/>
                <w:lang w:eastAsia="ja-JP"/>
              </w:rPr>
            </w:pPr>
            <w:sdt>
              <w:sdtPr>
                <w:rPr>
                  <w:szCs w:val="24"/>
                  <w:lang w:eastAsia="ja-JP"/>
                </w:rPr>
                <w:id w:val="729814028"/>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組織活性化・エンゲージメント</w:t>
            </w:r>
          </w:p>
        </w:tc>
      </w:tr>
      <w:tr w:rsidR="00E52C37" w14:paraId="6B912DD0" w14:textId="77777777">
        <w:trPr>
          <w:jc w:val="center"/>
        </w:trPr>
        <w:tc>
          <w:tcPr>
            <w:tcW w:w="4535" w:type="dxa"/>
          </w:tcPr>
          <w:p w14:paraId="2CF2E9E4" w14:textId="607D5983" w:rsidR="00E52C37" w:rsidRPr="00F32538" w:rsidRDefault="00000000">
            <w:pPr>
              <w:spacing w:after="20"/>
              <w:rPr>
                <w:szCs w:val="24"/>
              </w:rPr>
            </w:pPr>
            <w:sdt>
              <w:sdtPr>
                <w:rPr>
                  <w:szCs w:val="24"/>
                </w:rPr>
                <w:id w:val="-382946726"/>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AC0763" w:rsidRPr="00F32538">
              <w:rPr>
                <w:szCs w:val="24"/>
              </w:rPr>
              <w:t xml:space="preserve"> </w:t>
            </w:r>
            <w:proofErr w:type="spellStart"/>
            <w:r w:rsidR="00AC0763" w:rsidRPr="00F32538">
              <w:rPr>
                <w:szCs w:val="24"/>
              </w:rPr>
              <w:t>ウェルビーイング</w:t>
            </w:r>
            <w:proofErr w:type="spellEnd"/>
          </w:p>
        </w:tc>
        <w:tc>
          <w:tcPr>
            <w:tcW w:w="4535" w:type="dxa"/>
          </w:tcPr>
          <w:p w14:paraId="7E039C54" w14:textId="335A463B" w:rsidR="00E52C37" w:rsidRPr="00F32538" w:rsidRDefault="00000000">
            <w:pPr>
              <w:spacing w:after="20"/>
              <w:rPr>
                <w:szCs w:val="24"/>
              </w:rPr>
            </w:pPr>
            <w:sdt>
              <w:sdtPr>
                <w:rPr>
                  <w:szCs w:val="24"/>
                </w:rPr>
                <w:id w:val="14288256"/>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EE71B3" w:rsidRPr="00F32538">
              <w:rPr>
                <w:szCs w:val="24"/>
              </w:rPr>
              <w:t xml:space="preserve"> </w:t>
            </w:r>
            <w:proofErr w:type="spellStart"/>
            <w:r w:rsidR="00EE71B3" w:rsidRPr="00F32538">
              <w:rPr>
                <w:szCs w:val="24"/>
              </w:rPr>
              <w:t>健康経営</w:t>
            </w:r>
            <w:proofErr w:type="spellEnd"/>
          </w:p>
        </w:tc>
      </w:tr>
      <w:tr w:rsidR="00E52C37" w14:paraId="71A2C07D" w14:textId="77777777">
        <w:trPr>
          <w:jc w:val="center"/>
        </w:trPr>
        <w:tc>
          <w:tcPr>
            <w:tcW w:w="4535" w:type="dxa"/>
          </w:tcPr>
          <w:p w14:paraId="3B976299" w14:textId="37AAFD81" w:rsidR="00E52C37" w:rsidRPr="00F32538" w:rsidRDefault="00000000">
            <w:pPr>
              <w:spacing w:after="20"/>
              <w:rPr>
                <w:szCs w:val="24"/>
              </w:rPr>
            </w:pPr>
            <w:sdt>
              <w:sdtPr>
                <w:rPr>
                  <w:szCs w:val="24"/>
                </w:rPr>
                <w:id w:val="1937475480"/>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AC0763" w:rsidRPr="00F32538">
              <w:rPr>
                <w:szCs w:val="24"/>
              </w:rPr>
              <w:t xml:space="preserve"> </w:t>
            </w:r>
            <w:proofErr w:type="spellStart"/>
            <w:r w:rsidR="00AC0763" w:rsidRPr="00F32538">
              <w:rPr>
                <w:szCs w:val="24"/>
              </w:rPr>
              <w:t>ダイバーシティ</w:t>
            </w:r>
            <w:proofErr w:type="spellEnd"/>
          </w:p>
        </w:tc>
        <w:tc>
          <w:tcPr>
            <w:tcW w:w="4535" w:type="dxa"/>
          </w:tcPr>
          <w:p w14:paraId="39AE5FEC" w14:textId="448EBA50" w:rsidR="00E52C37" w:rsidRPr="00F32538" w:rsidRDefault="00000000">
            <w:pPr>
              <w:spacing w:after="20"/>
              <w:rPr>
                <w:szCs w:val="24"/>
              </w:rPr>
            </w:pPr>
            <w:sdt>
              <w:sdtPr>
                <w:rPr>
                  <w:szCs w:val="24"/>
                </w:rPr>
                <w:id w:val="1132908307"/>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EE71B3" w:rsidRPr="00F32538">
              <w:rPr>
                <w:szCs w:val="24"/>
              </w:rPr>
              <w:t xml:space="preserve"> </w:t>
            </w:r>
            <w:proofErr w:type="spellStart"/>
            <w:r w:rsidR="00EE71B3" w:rsidRPr="00F32538">
              <w:rPr>
                <w:szCs w:val="24"/>
              </w:rPr>
              <w:t>社会・地域・環境</w:t>
            </w:r>
            <w:proofErr w:type="spellEnd"/>
          </w:p>
        </w:tc>
      </w:tr>
      <w:tr w:rsidR="00E52C37" w14:paraId="5FD6585C" w14:textId="77777777">
        <w:trPr>
          <w:jc w:val="center"/>
        </w:trPr>
        <w:tc>
          <w:tcPr>
            <w:tcW w:w="4535" w:type="dxa"/>
          </w:tcPr>
          <w:p w14:paraId="0BBF80DC" w14:textId="377B26D5" w:rsidR="00E52C37" w:rsidRPr="00F32538" w:rsidRDefault="00000000">
            <w:pPr>
              <w:spacing w:after="20"/>
              <w:rPr>
                <w:szCs w:val="24"/>
              </w:rPr>
            </w:pPr>
            <w:sdt>
              <w:sdtPr>
                <w:rPr>
                  <w:szCs w:val="24"/>
                </w:rPr>
                <w:id w:val="135229042"/>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AC0763" w:rsidRPr="00F32538">
              <w:rPr>
                <w:szCs w:val="24"/>
              </w:rPr>
              <w:t xml:space="preserve"> </w:t>
            </w:r>
            <w:proofErr w:type="spellStart"/>
            <w:r w:rsidR="00AC0763" w:rsidRPr="00F32538">
              <w:rPr>
                <w:szCs w:val="24"/>
              </w:rPr>
              <w:t>採用</w:t>
            </w:r>
            <w:proofErr w:type="spellEnd"/>
          </w:p>
        </w:tc>
        <w:tc>
          <w:tcPr>
            <w:tcW w:w="4535" w:type="dxa"/>
          </w:tcPr>
          <w:p w14:paraId="4CBF3EBB" w14:textId="6F94DA6F" w:rsidR="00E52C37" w:rsidRPr="00F32538" w:rsidRDefault="00000000">
            <w:pPr>
              <w:spacing w:after="20"/>
              <w:rPr>
                <w:szCs w:val="24"/>
              </w:rPr>
            </w:pPr>
            <w:sdt>
              <w:sdtPr>
                <w:rPr>
                  <w:szCs w:val="24"/>
                </w:rPr>
                <w:id w:val="-901824417"/>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EE71B3" w:rsidRPr="00F32538">
              <w:rPr>
                <w:szCs w:val="24"/>
              </w:rPr>
              <w:t xml:space="preserve"> </w:t>
            </w:r>
            <w:proofErr w:type="spellStart"/>
            <w:r w:rsidR="00EE71B3" w:rsidRPr="00F32538">
              <w:rPr>
                <w:szCs w:val="24"/>
              </w:rPr>
              <w:t>人材育成・キャリア</w:t>
            </w:r>
            <w:proofErr w:type="spellEnd"/>
          </w:p>
        </w:tc>
      </w:tr>
      <w:tr w:rsidR="00E52C37" w14:paraId="10B5D42D" w14:textId="77777777">
        <w:trPr>
          <w:jc w:val="center"/>
        </w:trPr>
        <w:tc>
          <w:tcPr>
            <w:tcW w:w="4535" w:type="dxa"/>
          </w:tcPr>
          <w:p w14:paraId="3D08A5C0" w14:textId="7FC53A6E" w:rsidR="00E52C37" w:rsidRPr="00F32538" w:rsidRDefault="00000000">
            <w:pPr>
              <w:spacing w:after="20"/>
              <w:rPr>
                <w:szCs w:val="24"/>
              </w:rPr>
            </w:pPr>
            <w:sdt>
              <w:sdtPr>
                <w:rPr>
                  <w:szCs w:val="24"/>
                </w:rPr>
                <w:id w:val="284620607"/>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AC0763" w:rsidRPr="00F32538">
              <w:rPr>
                <w:szCs w:val="24"/>
              </w:rPr>
              <w:t xml:space="preserve"> </w:t>
            </w:r>
            <w:proofErr w:type="spellStart"/>
            <w:r w:rsidR="00AC0763" w:rsidRPr="00F32538">
              <w:rPr>
                <w:szCs w:val="24"/>
              </w:rPr>
              <w:t>企業ブランディング</w:t>
            </w:r>
            <w:proofErr w:type="spellEnd"/>
          </w:p>
        </w:tc>
        <w:tc>
          <w:tcPr>
            <w:tcW w:w="4535" w:type="dxa"/>
          </w:tcPr>
          <w:p w14:paraId="0FCB98E9" w14:textId="1226495F" w:rsidR="00E52C37" w:rsidRPr="00F32538" w:rsidRDefault="00000000">
            <w:pPr>
              <w:spacing w:after="20"/>
              <w:rPr>
                <w:szCs w:val="24"/>
                <w:lang w:eastAsia="ja-JP"/>
              </w:rPr>
            </w:pPr>
            <w:sdt>
              <w:sdtPr>
                <w:rPr>
                  <w:szCs w:val="24"/>
                  <w:lang w:eastAsia="ja-JP"/>
                </w:rPr>
                <w:id w:val="-1342613491"/>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その他（　　　　　）</w:t>
            </w:r>
          </w:p>
        </w:tc>
      </w:tr>
    </w:tbl>
    <w:p w14:paraId="2A99784C" w14:textId="77777777" w:rsidR="00E52C37" w:rsidRDefault="00E52C37">
      <w:pPr>
        <w:spacing w:after="40" w:line="252" w:lineRule="auto"/>
        <w:rPr>
          <w:lang w:eastAsia="ja-JP"/>
        </w:rPr>
      </w:pPr>
    </w:p>
    <w:p w14:paraId="5CA8CD0E" w14:textId="77777777" w:rsidR="00E52C37" w:rsidRDefault="00000000">
      <w:pPr>
        <w:spacing w:after="40" w:line="252" w:lineRule="auto"/>
        <w:rPr>
          <w:lang w:eastAsia="ja-JP"/>
        </w:rPr>
      </w:pPr>
      <w:r>
        <w:rPr>
          <w:b/>
          <w:sz w:val="21"/>
          <w:lang w:eastAsia="ja-JP"/>
        </w:rPr>
        <w:t>関連するテーマ（サブテーマ）</w:t>
      </w:r>
    </w:p>
    <w:p w14:paraId="52CF7CEF" w14:textId="77777777" w:rsidR="00E52C37" w:rsidRPr="00F32538" w:rsidRDefault="00000000">
      <w:pPr>
        <w:spacing w:after="40" w:line="252" w:lineRule="auto"/>
        <w:rPr>
          <w:sz w:val="21"/>
          <w:szCs w:val="24"/>
          <w:lang w:eastAsia="ja-JP"/>
        </w:rPr>
      </w:pPr>
      <w:r w:rsidRPr="00F32538">
        <w:rPr>
          <w:szCs w:val="24"/>
          <w:lang w:eastAsia="ja-JP"/>
        </w:rPr>
        <w:t>関連するテーマがある場合に選択（任意）</w:t>
      </w:r>
    </w:p>
    <w:tbl>
      <w:tblPr>
        <w:tblStyle w:val="afe"/>
        <w:tblW w:w="0" w:type="auto"/>
        <w:jc w:val="center"/>
        <w:tblLook w:val="04A0" w:firstRow="1" w:lastRow="0" w:firstColumn="1" w:lastColumn="0" w:noHBand="0" w:noVBand="1"/>
      </w:tblPr>
      <w:tblGrid>
        <w:gridCol w:w="4535"/>
        <w:gridCol w:w="4535"/>
      </w:tblGrid>
      <w:tr w:rsidR="00E52C37" w14:paraId="7D8D9D41" w14:textId="77777777">
        <w:trPr>
          <w:jc w:val="center"/>
        </w:trPr>
        <w:tc>
          <w:tcPr>
            <w:tcW w:w="4535" w:type="dxa"/>
          </w:tcPr>
          <w:p w14:paraId="7CF8B769" w14:textId="6A62EA31" w:rsidR="00E52C37" w:rsidRPr="00F32538" w:rsidRDefault="00000000">
            <w:pPr>
              <w:spacing w:after="20"/>
              <w:rPr>
                <w:szCs w:val="20"/>
                <w:lang w:eastAsia="ja-JP"/>
              </w:rPr>
            </w:pPr>
            <w:sdt>
              <w:sdtPr>
                <w:rPr>
                  <w:szCs w:val="20"/>
                  <w:lang w:eastAsia="ja-JP"/>
                </w:rPr>
                <w:id w:val="-652524868"/>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lang w:eastAsia="ja-JP"/>
                  </w:rPr>
                  <w:t>☐</w:t>
                </w:r>
              </w:sdtContent>
            </w:sdt>
            <w:r w:rsidR="00EE71B3" w:rsidRPr="00F32538">
              <w:rPr>
                <w:szCs w:val="20"/>
                <w:lang w:eastAsia="ja-JP"/>
              </w:rPr>
              <w:t xml:space="preserve"> オフィス・ファシリティマネジメント</w:t>
            </w:r>
          </w:p>
        </w:tc>
        <w:tc>
          <w:tcPr>
            <w:tcW w:w="4535" w:type="dxa"/>
          </w:tcPr>
          <w:p w14:paraId="6CA12822" w14:textId="727983DF" w:rsidR="00E52C37" w:rsidRPr="00F32538" w:rsidRDefault="00000000">
            <w:pPr>
              <w:spacing w:after="20"/>
              <w:rPr>
                <w:szCs w:val="20"/>
              </w:rPr>
            </w:pPr>
            <w:sdt>
              <w:sdtPr>
                <w:rPr>
                  <w:szCs w:val="20"/>
                </w:rPr>
                <w:id w:val="1195501599"/>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働き方・両立支援</w:t>
            </w:r>
            <w:proofErr w:type="spellEnd"/>
          </w:p>
        </w:tc>
      </w:tr>
      <w:tr w:rsidR="00E52C37" w14:paraId="4995CF37" w14:textId="77777777">
        <w:trPr>
          <w:jc w:val="center"/>
        </w:trPr>
        <w:tc>
          <w:tcPr>
            <w:tcW w:w="4535" w:type="dxa"/>
          </w:tcPr>
          <w:p w14:paraId="3CD6BF06" w14:textId="52F9B877" w:rsidR="00E52C37" w:rsidRPr="00F32538" w:rsidRDefault="00000000">
            <w:pPr>
              <w:spacing w:after="20"/>
              <w:rPr>
                <w:szCs w:val="20"/>
              </w:rPr>
            </w:pPr>
            <w:sdt>
              <w:sdtPr>
                <w:rPr>
                  <w:szCs w:val="20"/>
                </w:rPr>
                <w:id w:val="87438627"/>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業務改革・DX</w:t>
            </w:r>
            <w:proofErr w:type="spellEnd"/>
          </w:p>
        </w:tc>
        <w:tc>
          <w:tcPr>
            <w:tcW w:w="4535" w:type="dxa"/>
          </w:tcPr>
          <w:p w14:paraId="156B1F20" w14:textId="7C19CB78" w:rsidR="00E52C37" w:rsidRPr="00F32538" w:rsidRDefault="00000000">
            <w:pPr>
              <w:spacing w:after="20"/>
              <w:rPr>
                <w:szCs w:val="20"/>
              </w:rPr>
            </w:pPr>
            <w:sdt>
              <w:sdtPr>
                <w:rPr>
                  <w:szCs w:val="20"/>
                </w:rPr>
                <w:id w:val="1374499939"/>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コストマネジメント</w:t>
            </w:r>
            <w:proofErr w:type="spellEnd"/>
          </w:p>
        </w:tc>
      </w:tr>
      <w:tr w:rsidR="00E52C37" w14:paraId="3A572998" w14:textId="77777777">
        <w:trPr>
          <w:jc w:val="center"/>
        </w:trPr>
        <w:tc>
          <w:tcPr>
            <w:tcW w:w="4535" w:type="dxa"/>
          </w:tcPr>
          <w:p w14:paraId="133B3A7D" w14:textId="41190D3F" w:rsidR="00E52C37" w:rsidRPr="00F32538" w:rsidRDefault="00000000">
            <w:pPr>
              <w:spacing w:after="20"/>
              <w:rPr>
                <w:szCs w:val="20"/>
              </w:rPr>
            </w:pPr>
            <w:sdt>
              <w:sdtPr>
                <w:rPr>
                  <w:szCs w:val="20"/>
                </w:rPr>
                <w:id w:val="1978027080"/>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リスクマネジメント</w:t>
            </w:r>
            <w:proofErr w:type="spellEnd"/>
          </w:p>
        </w:tc>
        <w:tc>
          <w:tcPr>
            <w:tcW w:w="4535" w:type="dxa"/>
          </w:tcPr>
          <w:p w14:paraId="623F8827" w14:textId="4E71A1DD" w:rsidR="00E52C37" w:rsidRPr="00F32538" w:rsidRDefault="00000000">
            <w:pPr>
              <w:spacing w:after="20"/>
              <w:rPr>
                <w:szCs w:val="20"/>
                <w:lang w:eastAsia="ja-JP"/>
              </w:rPr>
            </w:pPr>
            <w:sdt>
              <w:sdtPr>
                <w:rPr>
                  <w:szCs w:val="20"/>
                  <w:lang w:eastAsia="ja-JP"/>
                </w:rPr>
                <w:id w:val="1362475268"/>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lang w:eastAsia="ja-JP"/>
                  </w:rPr>
                  <w:t>☐</w:t>
                </w:r>
              </w:sdtContent>
            </w:sdt>
            <w:r w:rsidR="00EE71B3" w:rsidRPr="00F32538">
              <w:rPr>
                <w:szCs w:val="20"/>
                <w:lang w:eastAsia="ja-JP"/>
              </w:rPr>
              <w:t xml:space="preserve"> コンプライアンス・ガバナンス</w:t>
            </w:r>
          </w:p>
        </w:tc>
      </w:tr>
      <w:tr w:rsidR="00E52C37" w14:paraId="3BD977D1" w14:textId="77777777">
        <w:trPr>
          <w:jc w:val="center"/>
        </w:trPr>
        <w:tc>
          <w:tcPr>
            <w:tcW w:w="4535" w:type="dxa"/>
          </w:tcPr>
          <w:p w14:paraId="3CE37580" w14:textId="6556E487" w:rsidR="00E52C37" w:rsidRPr="00F32538" w:rsidRDefault="00000000">
            <w:pPr>
              <w:spacing w:after="20"/>
              <w:rPr>
                <w:szCs w:val="20"/>
                <w:lang w:eastAsia="ja-JP"/>
              </w:rPr>
            </w:pPr>
            <w:sdt>
              <w:sdtPr>
                <w:rPr>
                  <w:szCs w:val="20"/>
                  <w:lang w:eastAsia="ja-JP"/>
                </w:rPr>
                <w:id w:val="-835459653"/>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lang w:eastAsia="ja-JP"/>
                  </w:rPr>
                  <w:t>☐</w:t>
                </w:r>
              </w:sdtContent>
            </w:sdt>
            <w:r w:rsidR="00EE71B3" w:rsidRPr="00F32538">
              <w:rPr>
                <w:szCs w:val="20"/>
                <w:lang w:eastAsia="ja-JP"/>
              </w:rPr>
              <w:t xml:space="preserve"> 社内コミュニケーション</w:t>
            </w:r>
          </w:p>
        </w:tc>
        <w:tc>
          <w:tcPr>
            <w:tcW w:w="4535" w:type="dxa"/>
          </w:tcPr>
          <w:p w14:paraId="7D1F7BB3" w14:textId="1D16825E" w:rsidR="00E52C37" w:rsidRPr="00F32538" w:rsidRDefault="00000000">
            <w:pPr>
              <w:spacing w:after="20"/>
              <w:rPr>
                <w:szCs w:val="20"/>
                <w:lang w:eastAsia="ja-JP"/>
              </w:rPr>
            </w:pPr>
            <w:sdt>
              <w:sdtPr>
                <w:rPr>
                  <w:szCs w:val="20"/>
                  <w:lang w:eastAsia="ja-JP"/>
                </w:rPr>
                <w:id w:val="179862191"/>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lang w:eastAsia="ja-JP"/>
                  </w:rPr>
                  <w:t>☐</w:t>
                </w:r>
              </w:sdtContent>
            </w:sdt>
            <w:r w:rsidR="00EE71B3" w:rsidRPr="00F32538">
              <w:rPr>
                <w:szCs w:val="20"/>
                <w:lang w:eastAsia="ja-JP"/>
              </w:rPr>
              <w:t xml:space="preserve"> 組織活性化・エンゲージメント</w:t>
            </w:r>
          </w:p>
        </w:tc>
      </w:tr>
      <w:tr w:rsidR="00E52C37" w14:paraId="3F5C5291" w14:textId="77777777">
        <w:trPr>
          <w:jc w:val="center"/>
        </w:trPr>
        <w:tc>
          <w:tcPr>
            <w:tcW w:w="4535" w:type="dxa"/>
          </w:tcPr>
          <w:p w14:paraId="20D65515" w14:textId="1E6481FC" w:rsidR="00E52C37" w:rsidRPr="00F32538" w:rsidRDefault="00000000">
            <w:pPr>
              <w:spacing w:after="20"/>
              <w:rPr>
                <w:szCs w:val="20"/>
              </w:rPr>
            </w:pPr>
            <w:sdt>
              <w:sdtPr>
                <w:rPr>
                  <w:szCs w:val="20"/>
                </w:rPr>
                <w:id w:val="-1088458946"/>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ウェルビーイング</w:t>
            </w:r>
            <w:proofErr w:type="spellEnd"/>
          </w:p>
        </w:tc>
        <w:tc>
          <w:tcPr>
            <w:tcW w:w="4535" w:type="dxa"/>
          </w:tcPr>
          <w:p w14:paraId="598ADD65" w14:textId="1B81C40A" w:rsidR="00E52C37" w:rsidRPr="00F32538" w:rsidRDefault="00000000">
            <w:pPr>
              <w:spacing w:after="20"/>
              <w:rPr>
                <w:szCs w:val="20"/>
              </w:rPr>
            </w:pPr>
            <w:sdt>
              <w:sdtPr>
                <w:rPr>
                  <w:szCs w:val="20"/>
                </w:rPr>
                <w:id w:val="-1362199017"/>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健康経営</w:t>
            </w:r>
            <w:proofErr w:type="spellEnd"/>
          </w:p>
        </w:tc>
      </w:tr>
      <w:tr w:rsidR="00E52C37" w14:paraId="16435A8A" w14:textId="77777777">
        <w:trPr>
          <w:jc w:val="center"/>
        </w:trPr>
        <w:tc>
          <w:tcPr>
            <w:tcW w:w="4535" w:type="dxa"/>
          </w:tcPr>
          <w:p w14:paraId="53D86D93" w14:textId="58C20E24" w:rsidR="00E52C37" w:rsidRPr="00F32538" w:rsidRDefault="00000000">
            <w:pPr>
              <w:spacing w:after="20"/>
              <w:rPr>
                <w:szCs w:val="20"/>
              </w:rPr>
            </w:pPr>
            <w:sdt>
              <w:sdtPr>
                <w:rPr>
                  <w:szCs w:val="20"/>
                </w:rPr>
                <w:id w:val="-927188057"/>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ダイバーシティ</w:t>
            </w:r>
            <w:proofErr w:type="spellEnd"/>
          </w:p>
        </w:tc>
        <w:tc>
          <w:tcPr>
            <w:tcW w:w="4535" w:type="dxa"/>
          </w:tcPr>
          <w:p w14:paraId="30F085A2" w14:textId="6A07DC0B" w:rsidR="00E52C37" w:rsidRPr="00F32538" w:rsidRDefault="00000000">
            <w:pPr>
              <w:spacing w:after="20"/>
              <w:rPr>
                <w:szCs w:val="20"/>
              </w:rPr>
            </w:pPr>
            <w:sdt>
              <w:sdtPr>
                <w:rPr>
                  <w:szCs w:val="20"/>
                </w:rPr>
                <w:id w:val="611634736"/>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社会・地域・環境</w:t>
            </w:r>
            <w:proofErr w:type="spellEnd"/>
          </w:p>
        </w:tc>
      </w:tr>
      <w:tr w:rsidR="00E52C37" w14:paraId="7C16ED66" w14:textId="77777777">
        <w:trPr>
          <w:jc w:val="center"/>
        </w:trPr>
        <w:tc>
          <w:tcPr>
            <w:tcW w:w="4535" w:type="dxa"/>
          </w:tcPr>
          <w:p w14:paraId="30F52CF0" w14:textId="073B4348" w:rsidR="00E52C37" w:rsidRPr="00F32538" w:rsidRDefault="00000000">
            <w:pPr>
              <w:spacing w:after="20"/>
              <w:rPr>
                <w:szCs w:val="20"/>
              </w:rPr>
            </w:pPr>
            <w:sdt>
              <w:sdtPr>
                <w:rPr>
                  <w:szCs w:val="20"/>
                </w:rPr>
                <w:id w:val="1198668169"/>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採用</w:t>
            </w:r>
            <w:proofErr w:type="spellEnd"/>
          </w:p>
        </w:tc>
        <w:tc>
          <w:tcPr>
            <w:tcW w:w="4535" w:type="dxa"/>
          </w:tcPr>
          <w:p w14:paraId="48C9ADA2" w14:textId="28D436F2" w:rsidR="00E52C37" w:rsidRPr="00F32538" w:rsidRDefault="00000000">
            <w:pPr>
              <w:spacing w:after="20"/>
              <w:rPr>
                <w:szCs w:val="20"/>
              </w:rPr>
            </w:pPr>
            <w:sdt>
              <w:sdtPr>
                <w:rPr>
                  <w:szCs w:val="20"/>
                </w:rPr>
                <w:id w:val="-1318563466"/>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人材育成・キャリア</w:t>
            </w:r>
            <w:proofErr w:type="spellEnd"/>
          </w:p>
        </w:tc>
      </w:tr>
      <w:tr w:rsidR="00E52C37" w14:paraId="31B7C28C" w14:textId="77777777">
        <w:trPr>
          <w:jc w:val="center"/>
        </w:trPr>
        <w:tc>
          <w:tcPr>
            <w:tcW w:w="4535" w:type="dxa"/>
          </w:tcPr>
          <w:p w14:paraId="169E622F" w14:textId="5AAB755E" w:rsidR="00E52C37" w:rsidRPr="00F32538" w:rsidRDefault="00000000">
            <w:pPr>
              <w:spacing w:after="20"/>
              <w:rPr>
                <w:szCs w:val="20"/>
              </w:rPr>
            </w:pPr>
            <w:sdt>
              <w:sdtPr>
                <w:rPr>
                  <w:szCs w:val="20"/>
                </w:rPr>
                <w:id w:val="-1244953840"/>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rPr>
                  <w:t>☐</w:t>
                </w:r>
              </w:sdtContent>
            </w:sdt>
            <w:r w:rsidR="00EE71B3" w:rsidRPr="00F32538">
              <w:rPr>
                <w:szCs w:val="20"/>
              </w:rPr>
              <w:t xml:space="preserve"> </w:t>
            </w:r>
            <w:proofErr w:type="spellStart"/>
            <w:r w:rsidR="00EE71B3" w:rsidRPr="00F32538">
              <w:rPr>
                <w:szCs w:val="20"/>
              </w:rPr>
              <w:t>企業ブランディング</w:t>
            </w:r>
            <w:proofErr w:type="spellEnd"/>
          </w:p>
        </w:tc>
        <w:tc>
          <w:tcPr>
            <w:tcW w:w="4535" w:type="dxa"/>
          </w:tcPr>
          <w:p w14:paraId="55296FED" w14:textId="41FC7865" w:rsidR="00E52C37" w:rsidRPr="00F32538" w:rsidRDefault="00000000">
            <w:pPr>
              <w:spacing w:after="20"/>
              <w:rPr>
                <w:szCs w:val="20"/>
                <w:lang w:eastAsia="ja-JP"/>
              </w:rPr>
            </w:pPr>
            <w:sdt>
              <w:sdtPr>
                <w:rPr>
                  <w:szCs w:val="20"/>
                  <w:lang w:eastAsia="ja-JP"/>
                </w:rPr>
                <w:id w:val="1822852442"/>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0"/>
                    <w:lang w:eastAsia="ja-JP"/>
                  </w:rPr>
                  <w:t>☐</w:t>
                </w:r>
              </w:sdtContent>
            </w:sdt>
            <w:r w:rsidR="00EE71B3" w:rsidRPr="00F32538">
              <w:rPr>
                <w:szCs w:val="20"/>
                <w:lang w:eastAsia="ja-JP"/>
              </w:rPr>
              <w:t xml:space="preserve"> その他（　　　　　）</w:t>
            </w:r>
          </w:p>
        </w:tc>
      </w:tr>
    </w:tbl>
    <w:p w14:paraId="71AF3A77" w14:textId="77777777" w:rsidR="00E52C37" w:rsidRDefault="00E52C37">
      <w:pPr>
        <w:spacing w:after="40" w:line="252" w:lineRule="auto"/>
        <w:rPr>
          <w:lang w:eastAsia="ja-JP"/>
        </w:rPr>
      </w:pPr>
    </w:p>
    <w:p w14:paraId="6A62DD9D" w14:textId="77777777" w:rsidR="00E52C37" w:rsidRDefault="00000000">
      <w:pPr>
        <w:spacing w:after="40" w:line="252" w:lineRule="auto"/>
        <w:rPr>
          <w:lang w:eastAsia="ja-JP"/>
        </w:rPr>
      </w:pPr>
      <w:r>
        <w:rPr>
          <w:b/>
          <w:sz w:val="21"/>
          <w:lang w:eastAsia="ja-JP"/>
        </w:rPr>
        <w:t xml:space="preserve">施策対象範囲 </w:t>
      </w:r>
      <w:r w:rsidRPr="002E38D0">
        <w:rPr>
          <w:b/>
          <w:color w:val="FF0000"/>
          <w:sz w:val="21"/>
          <w:lang w:eastAsia="ja-JP"/>
        </w:rPr>
        <w:t>*</w:t>
      </w:r>
    </w:p>
    <w:p w14:paraId="6DDCCFEF" w14:textId="77777777" w:rsidR="00E52C37" w:rsidRPr="00F32538" w:rsidRDefault="00000000">
      <w:pPr>
        <w:spacing w:after="40" w:line="252" w:lineRule="auto"/>
        <w:rPr>
          <w:sz w:val="21"/>
          <w:szCs w:val="24"/>
          <w:lang w:eastAsia="ja-JP"/>
        </w:rPr>
      </w:pPr>
      <w:r w:rsidRPr="00F32538">
        <w:rPr>
          <w:szCs w:val="24"/>
          <w:lang w:eastAsia="ja-JP"/>
        </w:rPr>
        <w:t>この取り組みの主な対象範囲を選択</w:t>
      </w:r>
    </w:p>
    <w:tbl>
      <w:tblPr>
        <w:tblStyle w:val="afe"/>
        <w:tblW w:w="0" w:type="auto"/>
        <w:jc w:val="center"/>
        <w:tblLook w:val="04A0" w:firstRow="1" w:lastRow="0" w:firstColumn="1" w:lastColumn="0" w:noHBand="0" w:noVBand="1"/>
      </w:tblPr>
      <w:tblGrid>
        <w:gridCol w:w="4535"/>
        <w:gridCol w:w="4535"/>
      </w:tblGrid>
      <w:tr w:rsidR="00E52C37" w14:paraId="6F4873B8" w14:textId="77777777">
        <w:trPr>
          <w:jc w:val="center"/>
        </w:trPr>
        <w:tc>
          <w:tcPr>
            <w:tcW w:w="4535" w:type="dxa"/>
          </w:tcPr>
          <w:p w14:paraId="4B220659" w14:textId="6D399078" w:rsidR="00E52C37" w:rsidRPr="00F32538" w:rsidRDefault="00000000">
            <w:pPr>
              <w:spacing w:after="20"/>
              <w:rPr>
                <w:szCs w:val="24"/>
              </w:rPr>
            </w:pPr>
            <w:sdt>
              <w:sdtPr>
                <w:rPr>
                  <w:szCs w:val="24"/>
                </w:rPr>
                <w:id w:val="-192075442"/>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EE71B3" w:rsidRPr="00F32538">
              <w:rPr>
                <w:szCs w:val="24"/>
              </w:rPr>
              <w:t xml:space="preserve"> </w:t>
            </w:r>
            <w:proofErr w:type="spellStart"/>
            <w:r w:rsidR="00EE71B3" w:rsidRPr="00F32538">
              <w:rPr>
                <w:szCs w:val="24"/>
              </w:rPr>
              <w:t>一つの部署・拠点</w:t>
            </w:r>
            <w:proofErr w:type="spellEnd"/>
          </w:p>
        </w:tc>
        <w:tc>
          <w:tcPr>
            <w:tcW w:w="4535" w:type="dxa"/>
          </w:tcPr>
          <w:p w14:paraId="735A6E5A" w14:textId="2D0FD266" w:rsidR="00E52C37" w:rsidRPr="00F32538" w:rsidRDefault="00000000">
            <w:pPr>
              <w:spacing w:after="20"/>
              <w:rPr>
                <w:szCs w:val="24"/>
              </w:rPr>
            </w:pPr>
            <w:sdt>
              <w:sdtPr>
                <w:rPr>
                  <w:szCs w:val="24"/>
                </w:rPr>
                <w:id w:val="-464810328"/>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EE71B3" w:rsidRPr="00F32538">
              <w:rPr>
                <w:szCs w:val="24"/>
              </w:rPr>
              <w:t xml:space="preserve"> </w:t>
            </w:r>
            <w:proofErr w:type="spellStart"/>
            <w:r w:rsidR="00EE71B3" w:rsidRPr="00F32538">
              <w:rPr>
                <w:szCs w:val="24"/>
              </w:rPr>
              <w:t>複数の部署・拠点</w:t>
            </w:r>
            <w:proofErr w:type="spellEnd"/>
          </w:p>
        </w:tc>
      </w:tr>
      <w:tr w:rsidR="00E52C37" w14:paraId="18C44FFA" w14:textId="77777777">
        <w:trPr>
          <w:jc w:val="center"/>
        </w:trPr>
        <w:tc>
          <w:tcPr>
            <w:tcW w:w="4535" w:type="dxa"/>
          </w:tcPr>
          <w:p w14:paraId="498C51F4" w14:textId="473B6AFE" w:rsidR="00E52C37" w:rsidRPr="00F32538" w:rsidRDefault="00000000">
            <w:pPr>
              <w:spacing w:after="20"/>
              <w:rPr>
                <w:szCs w:val="24"/>
              </w:rPr>
            </w:pPr>
            <w:sdt>
              <w:sdtPr>
                <w:rPr>
                  <w:szCs w:val="24"/>
                </w:rPr>
                <w:id w:val="-2003415277"/>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EE71B3" w:rsidRPr="00F32538">
              <w:rPr>
                <w:szCs w:val="24"/>
              </w:rPr>
              <w:t xml:space="preserve"> </w:t>
            </w:r>
            <w:proofErr w:type="spellStart"/>
            <w:r w:rsidR="00EE71B3" w:rsidRPr="00F32538">
              <w:rPr>
                <w:szCs w:val="24"/>
              </w:rPr>
              <w:t>全社</w:t>
            </w:r>
            <w:proofErr w:type="spellEnd"/>
          </w:p>
        </w:tc>
        <w:tc>
          <w:tcPr>
            <w:tcW w:w="4535" w:type="dxa"/>
          </w:tcPr>
          <w:p w14:paraId="2730DE13" w14:textId="5DAE9ADD" w:rsidR="00E52C37" w:rsidRPr="00F32538" w:rsidRDefault="00000000">
            <w:pPr>
              <w:spacing w:after="20"/>
              <w:rPr>
                <w:szCs w:val="24"/>
              </w:rPr>
            </w:pPr>
            <w:sdt>
              <w:sdtPr>
                <w:rPr>
                  <w:szCs w:val="24"/>
                </w:rPr>
                <w:id w:val="1903789133"/>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rPr>
                  <w:t>☐</w:t>
                </w:r>
              </w:sdtContent>
            </w:sdt>
            <w:r w:rsidR="00EE71B3" w:rsidRPr="00F32538">
              <w:rPr>
                <w:szCs w:val="24"/>
              </w:rPr>
              <w:t xml:space="preserve"> </w:t>
            </w:r>
            <w:proofErr w:type="spellStart"/>
            <w:r w:rsidR="00EE71B3" w:rsidRPr="00F32538">
              <w:rPr>
                <w:szCs w:val="24"/>
              </w:rPr>
              <w:t>グループ全体</w:t>
            </w:r>
            <w:proofErr w:type="spellEnd"/>
          </w:p>
        </w:tc>
      </w:tr>
      <w:tr w:rsidR="00E52C37" w14:paraId="4210BF96" w14:textId="77777777">
        <w:trPr>
          <w:jc w:val="center"/>
        </w:trPr>
        <w:tc>
          <w:tcPr>
            <w:tcW w:w="4535" w:type="dxa"/>
          </w:tcPr>
          <w:p w14:paraId="3E3CF1D4" w14:textId="15A0FB69" w:rsidR="00E52C37" w:rsidRPr="00F32538" w:rsidRDefault="00000000">
            <w:pPr>
              <w:spacing w:after="20"/>
              <w:rPr>
                <w:szCs w:val="24"/>
                <w:lang w:eastAsia="ja-JP"/>
              </w:rPr>
            </w:pPr>
            <w:sdt>
              <w:sdtPr>
                <w:rPr>
                  <w:szCs w:val="24"/>
                  <w:lang w:eastAsia="ja-JP"/>
                </w:rPr>
                <w:id w:val="1045797148"/>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その他（　　　　　）</w:t>
            </w:r>
          </w:p>
        </w:tc>
        <w:tc>
          <w:tcPr>
            <w:tcW w:w="4535" w:type="dxa"/>
          </w:tcPr>
          <w:p w14:paraId="43161AD9" w14:textId="77777777" w:rsidR="00E52C37" w:rsidRPr="00F32538" w:rsidRDefault="00E52C37">
            <w:pPr>
              <w:spacing w:after="20"/>
              <w:rPr>
                <w:szCs w:val="24"/>
                <w:lang w:eastAsia="ja-JP"/>
              </w:rPr>
            </w:pPr>
          </w:p>
        </w:tc>
      </w:tr>
    </w:tbl>
    <w:p w14:paraId="2261C0B5" w14:textId="77777777" w:rsidR="004D5E4E" w:rsidRDefault="004D5E4E">
      <w:pPr>
        <w:pStyle w:val="1"/>
        <w:spacing w:before="160" w:after="100"/>
        <w:rPr>
          <w:rFonts w:ascii="Yu Gothic" w:eastAsia="Yu Gothic" w:hAnsi="Yu Gothic"/>
          <w:sz w:val="26"/>
          <w:lang w:eastAsia="ja-JP"/>
        </w:rPr>
      </w:pPr>
    </w:p>
    <w:p w14:paraId="4BC0E2B6" w14:textId="77777777" w:rsidR="004D5E4E" w:rsidRDefault="004D5E4E">
      <w:pPr>
        <w:rPr>
          <w:rFonts w:cstheme="majorBidi"/>
          <w:b/>
          <w:bCs/>
          <w:color w:val="365F91" w:themeColor="accent1" w:themeShade="BF"/>
          <w:sz w:val="26"/>
          <w:szCs w:val="28"/>
          <w:lang w:eastAsia="ja-JP"/>
        </w:rPr>
      </w:pPr>
      <w:r>
        <w:rPr>
          <w:sz w:val="26"/>
          <w:lang w:eastAsia="ja-JP"/>
        </w:rPr>
        <w:br w:type="page"/>
      </w:r>
    </w:p>
    <w:p w14:paraId="1792C5A5" w14:textId="3ABBB6AA" w:rsidR="00E52C37" w:rsidRDefault="00000000">
      <w:pPr>
        <w:pStyle w:val="1"/>
        <w:spacing w:before="160" w:after="100"/>
        <w:rPr>
          <w:lang w:eastAsia="ja-JP"/>
        </w:rPr>
      </w:pPr>
      <w:r>
        <w:rPr>
          <w:rFonts w:ascii="Yu Gothic" w:eastAsia="Yu Gothic" w:hAnsi="Yu Gothic"/>
          <w:sz w:val="26"/>
          <w:lang w:eastAsia="ja-JP"/>
        </w:rPr>
        <w:lastRenderedPageBreak/>
        <w:t xml:space="preserve">3-1. </w:t>
      </w:r>
      <w:r w:rsidR="004309B9" w:rsidRPr="004309B9">
        <w:rPr>
          <w:rFonts w:ascii="Yu Gothic" w:eastAsia="Yu Gothic" w:hAnsi="Yu Gothic" w:hint="eastAsia"/>
          <w:sz w:val="26"/>
          <w:lang w:eastAsia="ja-JP"/>
        </w:rPr>
        <w:t>取り組みを始めた背景をご記入ください。</w:t>
      </w:r>
    </w:p>
    <w:p w14:paraId="74B510D9" w14:textId="41C63DC7" w:rsidR="00E52C37" w:rsidRPr="00F32538" w:rsidRDefault="00000000">
      <w:pPr>
        <w:spacing w:after="40" w:line="252" w:lineRule="auto"/>
        <w:rPr>
          <w:sz w:val="21"/>
          <w:szCs w:val="24"/>
          <w:lang w:eastAsia="ja-JP"/>
        </w:rPr>
      </w:pPr>
      <w:r w:rsidRPr="00F32538">
        <w:rPr>
          <w:b/>
          <w:szCs w:val="24"/>
          <w:lang w:eastAsia="ja-JP"/>
        </w:rPr>
        <w:t xml:space="preserve">文字数目安：500文字以内　</w:t>
      </w:r>
    </w:p>
    <w:p w14:paraId="78440EFC" w14:textId="69827D5E" w:rsidR="00E52C37" w:rsidRPr="00F32538" w:rsidRDefault="004D5E4E">
      <w:pPr>
        <w:spacing w:after="60" w:line="252" w:lineRule="auto"/>
        <w:rPr>
          <w:sz w:val="21"/>
          <w:szCs w:val="24"/>
          <w:lang w:eastAsia="ja-JP"/>
        </w:rPr>
      </w:pPr>
      <w:r w:rsidRPr="00F32538">
        <w:rPr>
          <w:rFonts w:hint="eastAsia"/>
          <w:szCs w:val="24"/>
          <w:lang w:eastAsia="ja-JP"/>
        </w:rPr>
        <w:t>この取り組みを始めたきっかけや、当時の課題についてご記入ください。</w:t>
      </w:r>
    </w:p>
    <w:tbl>
      <w:tblPr>
        <w:tblStyle w:val="afe"/>
        <w:tblW w:w="0" w:type="auto"/>
        <w:jc w:val="center"/>
        <w:tblLook w:val="04A0" w:firstRow="1" w:lastRow="0" w:firstColumn="1" w:lastColumn="0" w:noHBand="0" w:noVBand="1"/>
      </w:tblPr>
      <w:tblGrid>
        <w:gridCol w:w="10200"/>
      </w:tblGrid>
      <w:tr w:rsidR="00E52C37" w14:paraId="23E405FA" w14:textId="77777777">
        <w:trPr>
          <w:jc w:val="center"/>
        </w:trPr>
        <w:tc>
          <w:tcPr>
            <w:tcW w:w="10200" w:type="dxa"/>
            <w:shd w:val="clear" w:color="auto" w:fill="FFFFFF"/>
          </w:tcPr>
          <w:p w14:paraId="65FFDD92" w14:textId="77777777" w:rsidR="00E52C37" w:rsidRDefault="00000000">
            <w:pPr>
              <w:spacing w:after="160"/>
            </w:pPr>
            <w:proofErr w:type="spellStart"/>
            <w:r>
              <w:t>下書き欄</w:t>
            </w:r>
            <w:proofErr w:type="spellEnd"/>
            <w:r>
              <w:br/>
            </w:r>
            <w:r>
              <w:br/>
            </w:r>
            <w:r>
              <w:br/>
            </w:r>
            <w:r>
              <w:br/>
            </w:r>
            <w:r>
              <w:br/>
            </w:r>
            <w:r>
              <w:br/>
            </w:r>
            <w:r>
              <w:br/>
            </w:r>
            <w:r>
              <w:br/>
            </w:r>
            <w:r>
              <w:br/>
            </w:r>
          </w:p>
        </w:tc>
      </w:tr>
    </w:tbl>
    <w:p w14:paraId="3446572B" w14:textId="08AC9BA7" w:rsidR="004D5E4E" w:rsidRDefault="00000000">
      <w:pPr>
        <w:spacing w:after="80" w:line="252" w:lineRule="auto"/>
        <w:rPr>
          <w:sz w:val="18"/>
          <w:lang w:eastAsia="ja-JP"/>
        </w:rPr>
      </w:pPr>
      <w:proofErr w:type="spellStart"/>
      <w:r>
        <w:rPr>
          <w:sz w:val="18"/>
        </w:rPr>
        <w:t>文字数</w:t>
      </w:r>
      <w:proofErr w:type="spellEnd"/>
      <w:r>
        <w:rPr>
          <w:sz w:val="18"/>
        </w:rPr>
        <w:t xml:space="preserve">：　　　　字　／　</w:t>
      </w:r>
      <w:proofErr w:type="spellStart"/>
      <w:r>
        <w:rPr>
          <w:sz w:val="18"/>
        </w:rPr>
        <w:t>確認者</w:t>
      </w:r>
      <w:proofErr w:type="spellEnd"/>
      <w:r>
        <w:rPr>
          <w:sz w:val="18"/>
        </w:rPr>
        <w:t xml:space="preserve">：　　　　　　　　　／　</w:t>
      </w:r>
      <w:proofErr w:type="spellStart"/>
      <w:r>
        <w:rPr>
          <w:sz w:val="18"/>
        </w:rPr>
        <w:t>最終更新日</w:t>
      </w:r>
      <w:proofErr w:type="spellEnd"/>
      <w:r>
        <w:rPr>
          <w:sz w:val="18"/>
        </w:rPr>
        <w:t>：　　　　年　　　月　　　日</w:t>
      </w:r>
    </w:p>
    <w:p w14:paraId="7634CCA4" w14:textId="77777777" w:rsidR="004309B9" w:rsidRPr="004309B9" w:rsidRDefault="004309B9">
      <w:pPr>
        <w:spacing w:after="80" w:line="252" w:lineRule="auto"/>
        <w:rPr>
          <w:sz w:val="18"/>
          <w:lang w:eastAsia="ja-JP"/>
        </w:rPr>
      </w:pPr>
    </w:p>
    <w:p w14:paraId="344B4A79" w14:textId="6779C06C" w:rsidR="00E52C37" w:rsidRDefault="00000000">
      <w:pPr>
        <w:pStyle w:val="1"/>
        <w:spacing w:before="160" w:after="100"/>
        <w:rPr>
          <w:lang w:eastAsia="ja-JP"/>
        </w:rPr>
      </w:pPr>
      <w:r>
        <w:rPr>
          <w:rFonts w:ascii="Yu Gothic" w:eastAsia="Yu Gothic" w:hAnsi="Yu Gothic"/>
          <w:sz w:val="26"/>
          <w:lang w:eastAsia="ja-JP"/>
        </w:rPr>
        <w:t xml:space="preserve">3-2. </w:t>
      </w:r>
      <w:r w:rsidR="004309B9" w:rsidRPr="004309B9">
        <w:rPr>
          <w:rFonts w:ascii="Yu Gothic" w:eastAsia="Yu Gothic" w:hAnsi="Yu Gothic" w:hint="eastAsia"/>
          <w:sz w:val="26"/>
          <w:lang w:eastAsia="ja-JP"/>
        </w:rPr>
        <w:t>この取り組みで目指したゴールをご記入ください。</w:t>
      </w:r>
    </w:p>
    <w:p w14:paraId="4774DCBF" w14:textId="4E106443" w:rsidR="00E52C37" w:rsidRPr="00F32538" w:rsidRDefault="00000000">
      <w:pPr>
        <w:spacing w:after="40" w:line="252" w:lineRule="auto"/>
        <w:rPr>
          <w:sz w:val="21"/>
          <w:szCs w:val="24"/>
          <w:lang w:eastAsia="ja-JP"/>
        </w:rPr>
      </w:pPr>
      <w:r w:rsidRPr="00F32538">
        <w:rPr>
          <w:b/>
          <w:szCs w:val="24"/>
          <w:lang w:eastAsia="ja-JP"/>
        </w:rPr>
        <w:t xml:space="preserve">文字数目安：300文字以内　</w:t>
      </w:r>
    </w:p>
    <w:p w14:paraId="69456E97" w14:textId="3017F134" w:rsidR="00E52C37" w:rsidRPr="00F32538" w:rsidRDefault="00000000">
      <w:pPr>
        <w:spacing w:after="40" w:line="252" w:lineRule="auto"/>
        <w:rPr>
          <w:sz w:val="21"/>
          <w:szCs w:val="24"/>
          <w:lang w:eastAsia="ja-JP"/>
        </w:rPr>
      </w:pPr>
      <w:r w:rsidRPr="00F32538">
        <w:rPr>
          <w:szCs w:val="24"/>
          <w:lang w:eastAsia="ja-JP"/>
        </w:rPr>
        <w:t>この取り組みを通じて、どのような状態を目指したのかを</w:t>
      </w:r>
      <w:r w:rsidR="00212124" w:rsidRPr="00F32538">
        <w:rPr>
          <w:rFonts w:hint="eastAsia"/>
          <w:szCs w:val="24"/>
          <w:lang w:eastAsia="ja-JP"/>
        </w:rPr>
        <w:t>ご</w:t>
      </w:r>
      <w:r w:rsidRPr="00F32538">
        <w:rPr>
          <w:szCs w:val="24"/>
          <w:lang w:eastAsia="ja-JP"/>
        </w:rPr>
        <w:t>記入ください。</w:t>
      </w:r>
    </w:p>
    <w:p w14:paraId="217E41F5" w14:textId="77777777" w:rsidR="004D5E4E" w:rsidRPr="00F32538" w:rsidRDefault="004D5E4E" w:rsidP="004D5E4E">
      <w:pPr>
        <w:spacing w:after="60" w:line="252" w:lineRule="auto"/>
        <w:rPr>
          <w:szCs w:val="24"/>
          <w:lang w:eastAsia="ja-JP"/>
        </w:rPr>
      </w:pPr>
      <w:r w:rsidRPr="00F32538">
        <w:rPr>
          <w:rFonts w:hint="eastAsia"/>
          <w:szCs w:val="24"/>
          <w:lang w:eastAsia="ja-JP"/>
        </w:rPr>
        <w:t>たとえば、次のようなことをご記入ください。</w:t>
      </w:r>
    </w:p>
    <w:p w14:paraId="03B52934" w14:textId="77777777" w:rsidR="004D5E4E" w:rsidRPr="00F32538" w:rsidRDefault="004D5E4E" w:rsidP="004D5E4E">
      <w:pPr>
        <w:spacing w:after="60" w:line="252" w:lineRule="auto"/>
        <w:rPr>
          <w:szCs w:val="24"/>
          <w:lang w:eastAsia="ja-JP"/>
        </w:rPr>
      </w:pPr>
      <w:r w:rsidRPr="00F32538">
        <w:rPr>
          <w:rFonts w:hint="eastAsia"/>
          <w:szCs w:val="24"/>
          <w:lang w:eastAsia="ja-JP"/>
        </w:rPr>
        <w:t>・解決したかったこと</w:t>
      </w:r>
    </w:p>
    <w:p w14:paraId="57FA5128" w14:textId="77777777" w:rsidR="004D5E4E" w:rsidRPr="00F32538" w:rsidRDefault="004D5E4E" w:rsidP="004D5E4E">
      <w:pPr>
        <w:spacing w:after="60" w:line="252" w:lineRule="auto"/>
        <w:rPr>
          <w:szCs w:val="24"/>
          <w:lang w:eastAsia="ja-JP"/>
        </w:rPr>
      </w:pPr>
      <w:r w:rsidRPr="00F32538">
        <w:rPr>
          <w:rFonts w:hint="eastAsia"/>
          <w:szCs w:val="24"/>
          <w:lang w:eastAsia="ja-JP"/>
        </w:rPr>
        <w:t>・実現したかった状態</w:t>
      </w:r>
    </w:p>
    <w:p w14:paraId="39085E3F" w14:textId="77777777" w:rsidR="004D5E4E" w:rsidRPr="00F32538" w:rsidRDefault="004D5E4E" w:rsidP="004D5E4E">
      <w:pPr>
        <w:spacing w:after="60" w:line="252" w:lineRule="auto"/>
        <w:rPr>
          <w:szCs w:val="24"/>
          <w:lang w:eastAsia="ja-JP"/>
        </w:rPr>
      </w:pPr>
      <w:r w:rsidRPr="00F32538">
        <w:rPr>
          <w:rFonts w:hint="eastAsia"/>
          <w:szCs w:val="24"/>
          <w:lang w:eastAsia="ja-JP"/>
        </w:rPr>
        <w:t>・目標としていた成果や変化</w:t>
      </w:r>
    </w:p>
    <w:p w14:paraId="27B08394" w14:textId="11147440" w:rsidR="00E52C37" w:rsidRPr="00F32538" w:rsidRDefault="004D5E4E" w:rsidP="004D5E4E">
      <w:pPr>
        <w:spacing w:after="60" w:line="252" w:lineRule="auto"/>
        <w:rPr>
          <w:sz w:val="21"/>
          <w:szCs w:val="24"/>
          <w:lang w:eastAsia="ja-JP"/>
        </w:rPr>
      </w:pPr>
      <w:r w:rsidRPr="00F32538">
        <w:rPr>
          <w:rFonts w:hint="eastAsia"/>
          <w:szCs w:val="24"/>
          <w:lang w:eastAsia="ja-JP"/>
        </w:rPr>
        <w:t>・数字で示せる目標があれば、その内容</w:t>
      </w:r>
    </w:p>
    <w:tbl>
      <w:tblPr>
        <w:tblStyle w:val="afe"/>
        <w:tblW w:w="0" w:type="auto"/>
        <w:jc w:val="center"/>
        <w:tblLook w:val="04A0" w:firstRow="1" w:lastRow="0" w:firstColumn="1" w:lastColumn="0" w:noHBand="0" w:noVBand="1"/>
      </w:tblPr>
      <w:tblGrid>
        <w:gridCol w:w="10200"/>
      </w:tblGrid>
      <w:tr w:rsidR="00E52C37" w14:paraId="5EAEAF14" w14:textId="77777777">
        <w:trPr>
          <w:jc w:val="center"/>
        </w:trPr>
        <w:tc>
          <w:tcPr>
            <w:tcW w:w="10200" w:type="dxa"/>
            <w:shd w:val="clear" w:color="auto" w:fill="FFFFFF"/>
          </w:tcPr>
          <w:p w14:paraId="39B48DBF" w14:textId="77777777" w:rsidR="00E52C37" w:rsidRDefault="00000000">
            <w:pPr>
              <w:spacing w:after="160"/>
            </w:pPr>
            <w:proofErr w:type="spellStart"/>
            <w:r>
              <w:t>下書き欄</w:t>
            </w:r>
            <w:proofErr w:type="spellEnd"/>
            <w:r>
              <w:br/>
            </w:r>
            <w:r>
              <w:br/>
            </w:r>
            <w:r>
              <w:br/>
            </w:r>
            <w:r>
              <w:br/>
            </w:r>
            <w:r>
              <w:br/>
            </w:r>
            <w:r>
              <w:br/>
            </w:r>
          </w:p>
        </w:tc>
      </w:tr>
    </w:tbl>
    <w:p w14:paraId="7E47920C" w14:textId="358CE455" w:rsidR="004D5E4E" w:rsidRDefault="00000000" w:rsidP="004309B9">
      <w:pPr>
        <w:spacing w:after="80" w:line="252" w:lineRule="auto"/>
        <w:rPr>
          <w:lang w:eastAsia="ja-JP"/>
        </w:rPr>
      </w:pPr>
      <w:proofErr w:type="spellStart"/>
      <w:r>
        <w:rPr>
          <w:sz w:val="18"/>
        </w:rPr>
        <w:t>文字数</w:t>
      </w:r>
      <w:proofErr w:type="spellEnd"/>
      <w:r>
        <w:rPr>
          <w:sz w:val="18"/>
        </w:rPr>
        <w:t xml:space="preserve">：　　　　字　／　</w:t>
      </w:r>
      <w:proofErr w:type="spellStart"/>
      <w:r>
        <w:rPr>
          <w:sz w:val="18"/>
        </w:rPr>
        <w:t>確認者</w:t>
      </w:r>
      <w:proofErr w:type="spellEnd"/>
      <w:r>
        <w:rPr>
          <w:sz w:val="18"/>
        </w:rPr>
        <w:t xml:space="preserve">：　　　　　　　　　／　</w:t>
      </w:r>
      <w:proofErr w:type="spellStart"/>
      <w:r>
        <w:rPr>
          <w:sz w:val="18"/>
        </w:rPr>
        <w:t>最終更新日</w:t>
      </w:r>
      <w:proofErr w:type="spellEnd"/>
      <w:r>
        <w:rPr>
          <w:sz w:val="18"/>
        </w:rPr>
        <w:t>：　　　　年　　　月　　　日</w:t>
      </w:r>
    </w:p>
    <w:p w14:paraId="6B070DE3" w14:textId="77777777" w:rsidR="004309B9" w:rsidRPr="004309B9" w:rsidRDefault="004309B9" w:rsidP="004309B9">
      <w:pPr>
        <w:spacing w:after="80" w:line="252" w:lineRule="auto"/>
        <w:rPr>
          <w:lang w:eastAsia="ja-JP"/>
        </w:rPr>
      </w:pPr>
    </w:p>
    <w:p w14:paraId="2A4BEF02" w14:textId="1F242AE7" w:rsidR="00E52C37" w:rsidRDefault="00000000">
      <w:pPr>
        <w:pStyle w:val="1"/>
        <w:spacing w:before="160" w:after="100"/>
        <w:rPr>
          <w:lang w:eastAsia="ja-JP"/>
        </w:rPr>
      </w:pPr>
      <w:r>
        <w:rPr>
          <w:rFonts w:ascii="Yu Gothic" w:eastAsia="Yu Gothic" w:hAnsi="Yu Gothic"/>
          <w:sz w:val="26"/>
          <w:lang w:eastAsia="ja-JP"/>
        </w:rPr>
        <w:t xml:space="preserve">3-3. </w:t>
      </w:r>
      <w:r w:rsidR="004309B9" w:rsidRPr="004309B9">
        <w:rPr>
          <w:rFonts w:ascii="Yu Gothic" w:eastAsia="Yu Gothic" w:hAnsi="Yu Gothic" w:hint="eastAsia"/>
          <w:sz w:val="26"/>
          <w:lang w:eastAsia="ja-JP"/>
        </w:rPr>
        <w:t>この取り組みで行ったことを具体的にご記入ください。</w:t>
      </w:r>
    </w:p>
    <w:p w14:paraId="3E1CDE4B" w14:textId="534331CD" w:rsidR="00E52C37" w:rsidRPr="00F32538" w:rsidRDefault="00000000">
      <w:pPr>
        <w:spacing w:after="40" w:line="252" w:lineRule="auto"/>
        <w:rPr>
          <w:sz w:val="21"/>
          <w:szCs w:val="24"/>
          <w:lang w:eastAsia="ja-JP"/>
        </w:rPr>
      </w:pPr>
      <w:r w:rsidRPr="00F32538">
        <w:rPr>
          <w:b/>
          <w:szCs w:val="24"/>
          <w:lang w:eastAsia="ja-JP"/>
        </w:rPr>
        <w:t xml:space="preserve">文字数目安：500文字以内　</w:t>
      </w:r>
    </w:p>
    <w:p w14:paraId="7488B06B" w14:textId="7D6AE407" w:rsidR="00E52C37" w:rsidRPr="00F32538" w:rsidRDefault="00000000">
      <w:pPr>
        <w:spacing w:after="40" w:line="252" w:lineRule="auto"/>
        <w:rPr>
          <w:sz w:val="21"/>
          <w:szCs w:val="24"/>
          <w:lang w:eastAsia="ja-JP"/>
        </w:rPr>
      </w:pPr>
      <w:r w:rsidRPr="00F32538">
        <w:rPr>
          <w:szCs w:val="24"/>
          <w:lang w:eastAsia="ja-JP"/>
        </w:rPr>
        <w:lastRenderedPageBreak/>
        <w:t>企画や工夫、進め方がわかるように具体的に</w:t>
      </w:r>
      <w:r w:rsidR="00212124" w:rsidRPr="00F32538">
        <w:rPr>
          <w:rFonts w:hint="eastAsia"/>
          <w:szCs w:val="24"/>
          <w:lang w:eastAsia="ja-JP"/>
        </w:rPr>
        <w:t>ご</w:t>
      </w:r>
      <w:r w:rsidRPr="00F32538">
        <w:rPr>
          <w:szCs w:val="24"/>
          <w:lang w:eastAsia="ja-JP"/>
        </w:rPr>
        <w:t>記入ください。</w:t>
      </w:r>
    </w:p>
    <w:p w14:paraId="58C0B149" w14:textId="77777777" w:rsidR="004D5E4E" w:rsidRPr="00F32538" w:rsidRDefault="004D5E4E" w:rsidP="004D5E4E">
      <w:pPr>
        <w:spacing w:after="60" w:line="252" w:lineRule="auto"/>
        <w:rPr>
          <w:szCs w:val="24"/>
          <w:lang w:eastAsia="ja-JP"/>
        </w:rPr>
      </w:pPr>
      <w:r w:rsidRPr="00F32538">
        <w:rPr>
          <w:rFonts w:hint="eastAsia"/>
          <w:szCs w:val="24"/>
          <w:lang w:eastAsia="ja-JP"/>
        </w:rPr>
        <w:t>たとえば、次のようなことをご記入ください。</w:t>
      </w:r>
    </w:p>
    <w:p w14:paraId="735E2033" w14:textId="77777777" w:rsidR="004D5E4E" w:rsidRPr="00F32538" w:rsidRDefault="004D5E4E" w:rsidP="004D5E4E">
      <w:pPr>
        <w:spacing w:after="60" w:line="252" w:lineRule="auto"/>
        <w:rPr>
          <w:szCs w:val="24"/>
          <w:lang w:eastAsia="ja-JP"/>
        </w:rPr>
      </w:pPr>
      <w:r w:rsidRPr="00F32538">
        <w:rPr>
          <w:rFonts w:hint="eastAsia"/>
          <w:szCs w:val="24"/>
          <w:lang w:eastAsia="ja-JP"/>
        </w:rPr>
        <w:t>・どのような施策や仕組みをつくったか</w:t>
      </w:r>
    </w:p>
    <w:p w14:paraId="7D0626D4" w14:textId="77777777" w:rsidR="004D5E4E" w:rsidRPr="00F32538" w:rsidRDefault="004D5E4E" w:rsidP="004D5E4E">
      <w:pPr>
        <w:spacing w:after="60" w:line="252" w:lineRule="auto"/>
        <w:rPr>
          <w:szCs w:val="24"/>
          <w:lang w:eastAsia="ja-JP"/>
        </w:rPr>
      </w:pPr>
      <w:r w:rsidRPr="00F32538">
        <w:rPr>
          <w:rFonts w:hint="eastAsia"/>
          <w:szCs w:val="24"/>
          <w:lang w:eastAsia="ja-JP"/>
        </w:rPr>
        <w:t>・どのような工夫をしたか</w:t>
      </w:r>
    </w:p>
    <w:p w14:paraId="3AE4FC85" w14:textId="700C9F34" w:rsidR="00E52C37" w:rsidRPr="00F32538" w:rsidRDefault="004D5E4E" w:rsidP="004D5E4E">
      <w:pPr>
        <w:spacing w:after="60" w:line="252" w:lineRule="auto"/>
        <w:rPr>
          <w:sz w:val="21"/>
          <w:szCs w:val="24"/>
          <w:lang w:eastAsia="ja-JP"/>
        </w:rPr>
      </w:pPr>
      <w:r w:rsidRPr="00F32538">
        <w:rPr>
          <w:rFonts w:hint="eastAsia"/>
          <w:szCs w:val="24"/>
          <w:lang w:eastAsia="ja-JP"/>
        </w:rPr>
        <w:t>・どのような流れで進めたか</w:t>
      </w:r>
    </w:p>
    <w:tbl>
      <w:tblPr>
        <w:tblStyle w:val="afe"/>
        <w:tblW w:w="0" w:type="auto"/>
        <w:jc w:val="center"/>
        <w:tblLook w:val="04A0" w:firstRow="1" w:lastRow="0" w:firstColumn="1" w:lastColumn="0" w:noHBand="0" w:noVBand="1"/>
      </w:tblPr>
      <w:tblGrid>
        <w:gridCol w:w="10200"/>
      </w:tblGrid>
      <w:tr w:rsidR="00E52C37" w14:paraId="24560AA3" w14:textId="77777777">
        <w:trPr>
          <w:jc w:val="center"/>
        </w:trPr>
        <w:tc>
          <w:tcPr>
            <w:tcW w:w="10200" w:type="dxa"/>
            <w:shd w:val="clear" w:color="auto" w:fill="FFFFFF"/>
          </w:tcPr>
          <w:p w14:paraId="7DB859B2" w14:textId="77777777" w:rsidR="00E52C37" w:rsidRDefault="00000000">
            <w:pPr>
              <w:spacing w:after="160"/>
            </w:pPr>
            <w:proofErr w:type="spellStart"/>
            <w:r>
              <w:t>下書き欄</w:t>
            </w:r>
            <w:proofErr w:type="spellEnd"/>
            <w:r>
              <w:br/>
            </w:r>
            <w:r>
              <w:br/>
            </w:r>
            <w:r>
              <w:br/>
            </w:r>
            <w:r>
              <w:br/>
            </w:r>
            <w:r>
              <w:br/>
            </w:r>
            <w:r>
              <w:br/>
            </w:r>
            <w:r>
              <w:br/>
            </w:r>
            <w:r>
              <w:br/>
            </w:r>
            <w:r>
              <w:br/>
            </w:r>
          </w:p>
        </w:tc>
      </w:tr>
    </w:tbl>
    <w:p w14:paraId="13E2C431" w14:textId="77777777" w:rsidR="00E52C37" w:rsidRDefault="00000000">
      <w:pPr>
        <w:spacing w:after="80" w:line="252" w:lineRule="auto"/>
        <w:rPr>
          <w:sz w:val="18"/>
          <w:lang w:eastAsia="ja-JP"/>
        </w:rPr>
      </w:pPr>
      <w:proofErr w:type="spellStart"/>
      <w:r>
        <w:rPr>
          <w:sz w:val="18"/>
        </w:rPr>
        <w:t>文字数</w:t>
      </w:r>
      <w:proofErr w:type="spellEnd"/>
      <w:r>
        <w:rPr>
          <w:sz w:val="18"/>
        </w:rPr>
        <w:t xml:space="preserve">：　　　　字　／　</w:t>
      </w:r>
      <w:proofErr w:type="spellStart"/>
      <w:r>
        <w:rPr>
          <w:sz w:val="18"/>
        </w:rPr>
        <w:t>確認者</w:t>
      </w:r>
      <w:proofErr w:type="spellEnd"/>
      <w:r>
        <w:rPr>
          <w:sz w:val="18"/>
        </w:rPr>
        <w:t xml:space="preserve">：　　　　　　　　　／　</w:t>
      </w:r>
      <w:proofErr w:type="spellStart"/>
      <w:r>
        <w:rPr>
          <w:sz w:val="18"/>
        </w:rPr>
        <w:t>最終更新日</w:t>
      </w:r>
      <w:proofErr w:type="spellEnd"/>
      <w:r>
        <w:rPr>
          <w:sz w:val="18"/>
        </w:rPr>
        <w:t>：　　　　年　　　月　　　日</w:t>
      </w:r>
    </w:p>
    <w:p w14:paraId="2D1D580E" w14:textId="77777777" w:rsidR="004D5E4E" w:rsidRDefault="004D5E4E">
      <w:pPr>
        <w:spacing w:after="80" w:line="252" w:lineRule="auto"/>
        <w:rPr>
          <w:lang w:eastAsia="ja-JP"/>
        </w:rPr>
      </w:pPr>
    </w:p>
    <w:p w14:paraId="7D8D4F62" w14:textId="7C1A3A05" w:rsidR="00E52C37" w:rsidRDefault="00000000">
      <w:pPr>
        <w:pStyle w:val="1"/>
        <w:spacing w:before="160" w:after="100"/>
        <w:rPr>
          <w:lang w:eastAsia="ja-JP"/>
        </w:rPr>
      </w:pPr>
      <w:r>
        <w:rPr>
          <w:rFonts w:ascii="Yu Gothic" w:eastAsia="Yu Gothic" w:hAnsi="Yu Gothic"/>
          <w:sz w:val="26"/>
          <w:lang w:eastAsia="ja-JP"/>
        </w:rPr>
        <w:t xml:space="preserve">3-4. </w:t>
      </w:r>
      <w:r w:rsidR="004309B9" w:rsidRPr="004309B9">
        <w:rPr>
          <w:rFonts w:ascii="Yu Gothic" w:eastAsia="Yu Gothic" w:hAnsi="Yu Gothic" w:hint="eastAsia"/>
          <w:sz w:val="26"/>
          <w:lang w:eastAsia="ja-JP"/>
        </w:rPr>
        <w:t>総務として、この取り組みにどのようにかかわったかをご記入ください。</w:t>
      </w:r>
    </w:p>
    <w:p w14:paraId="312B5CA9" w14:textId="59C7D69E" w:rsidR="00E52C37" w:rsidRPr="00F32538" w:rsidRDefault="00000000">
      <w:pPr>
        <w:spacing w:after="40" w:line="252" w:lineRule="auto"/>
        <w:rPr>
          <w:sz w:val="21"/>
          <w:szCs w:val="24"/>
          <w:lang w:eastAsia="ja-JP"/>
        </w:rPr>
      </w:pPr>
      <w:r w:rsidRPr="00F32538">
        <w:rPr>
          <w:b/>
          <w:szCs w:val="24"/>
          <w:lang w:eastAsia="ja-JP"/>
        </w:rPr>
        <w:t xml:space="preserve">文字数目安：500文字以内　</w:t>
      </w:r>
    </w:p>
    <w:p w14:paraId="18BEDEDD" w14:textId="3071A6E1" w:rsidR="004D5E4E" w:rsidRPr="00F32538" w:rsidRDefault="004D5E4E" w:rsidP="004D5E4E">
      <w:pPr>
        <w:spacing w:after="60" w:line="252" w:lineRule="auto"/>
        <w:rPr>
          <w:szCs w:val="24"/>
          <w:lang w:eastAsia="ja-JP"/>
        </w:rPr>
      </w:pPr>
      <w:r w:rsidRPr="00F32538">
        <w:rPr>
          <w:rFonts w:hint="eastAsia"/>
          <w:szCs w:val="24"/>
          <w:lang w:eastAsia="ja-JP"/>
        </w:rPr>
        <w:t>総務がこの取り組みの中で果たした役割や工夫がわかるように</w:t>
      </w:r>
      <w:r w:rsidR="00212124" w:rsidRPr="00F32538">
        <w:rPr>
          <w:rFonts w:hint="eastAsia"/>
          <w:szCs w:val="24"/>
          <w:lang w:eastAsia="ja-JP"/>
        </w:rPr>
        <w:t>ご記入</w:t>
      </w:r>
      <w:r w:rsidRPr="00F32538">
        <w:rPr>
          <w:rFonts w:hint="eastAsia"/>
          <w:szCs w:val="24"/>
          <w:lang w:eastAsia="ja-JP"/>
        </w:rPr>
        <w:t>ください。</w:t>
      </w:r>
    </w:p>
    <w:p w14:paraId="6D787E5A" w14:textId="77777777" w:rsidR="004D5E4E" w:rsidRPr="00F32538" w:rsidRDefault="004D5E4E" w:rsidP="004D5E4E">
      <w:pPr>
        <w:spacing w:after="60" w:line="252" w:lineRule="auto"/>
        <w:rPr>
          <w:szCs w:val="24"/>
          <w:lang w:eastAsia="ja-JP"/>
        </w:rPr>
      </w:pPr>
      <w:r w:rsidRPr="00F32538">
        <w:rPr>
          <w:rFonts w:hint="eastAsia"/>
          <w:szCs w:val="24"/>
          <w:lang w:eastAsia="ja-JP"/>
        </w:rPr>
        <w:t>たとえば、次のようなことをご記入ください。</w:t>
      </w:r>
    </w:p>
    <w:p w14:paraId="42943A22" w14:textId="77777777" w:rsidR="004D5E4E" w:rsidRPr="00F32538" w:rsidRDefault="004D5E4E" w:rsidP="004D5E4E">
      <w:pPr>
        <w:spacing w:after="60" w:line="252" w:lineRule="auto"/>
        <w:rPr>
          <w:szCs w:val="24"/>
          <w:lang w:eastAsia="ja-JP"/>
        </w:rPr>
      </w:pPr>
      <w:r w:rsidRPr="00F32538">
        <w:rPr>
          <w:rFonts w:hint="eastAsia"/>
          <w:szCs w:val="24"/>
          <w:lang w:eastAsia="ja-JP"/>
        </w:rPr>
        <w:t>・どのような役割を果たしたか</w:t>
      </w:r>
    </w:p>
    <w:p w14:paraId="63FE2B73" w14:textId="4B86F282" w:rsidR="00E52C37" w:rsidRPr="00F32538" w:rsidRDefault="004D5E4E" w:rsidP="004D5E4E">
      <w:pPr>
        <w:spacing w:after="60" w:line="252" w:lineRule="auto"/>
        <w:rPr>
          <w:sz w:val="21"/>
          <w:szCs w:val="24"/>
          <w:lang w:eastAsia="ja-JP"/>
        </w:rPr>
      </w:pPr>
      <w:r w:rsidRPr="00F32538">
        <w:rPr>
          <w:rFonts w:hint="eastAsia"/>
          <w:szCs w:val="24"/>
          <w:lang w:eastAsia="ja-JP"/>
        </w:rPr>
        <w:t>・どのように周囲を巻き込みながら進めたか</w:t>
      </w:r>
    </w:p>
    <w:tbl>
      <w:tblPr>
        <w:tblStyle w:val="afe"/>
        <w:tblW w:w="0" w:type="auto"/>
        <w:jc w:val="center"/>
        <w:tblLook w:val="04A0" w:firstRow="1" w:lastRow="0" w:firstColumn="1" w:lastColumn="0" w:noHBand="0" w:noVBand="1"/>
      </w:tblPr>
      <w:tblGrid>
        <w:gridCol w:w="10200"/>
      </w:tblGrid>
      <w:tr w:rsidR="00E52C37" w14:paraId="2E082ED3" w14:textId="77777777">
        <w:trPr>
          <w:jc w:val="center"/>
        </w:trPr>
        <w:tc>
          <w:tcPr>
            <w:tcW w:w="10200" w:type="dxa"/>
            <w:shd w:val="clear" w:color="auto" w:fill="FFFFFF"/>
          </w:tcPr>
          <w:p w14:paraId="28D5D2E4" w14:textId="77777777" w:rsidR="00E52C37" w:rsidRDefault="00000000">
            <w:pPr>
              <w:spacing w:after="160"/>
            </w:pPr>
            <w:proofErr w:type="spellStart"/>
            <w:r>
              <w:t>下書き欄</w:t>
            </w:r>
            <w:proofErr w:type="spellEnd"/>
            <w:r>
              <w:br/>
            </w:r>
            <w:r>
              <w:br/>
            </w:r>
            <w:r>
              <w:br/>
            </w:r>
            <w:r>
              <w:br/>
            </w:r>
            <w:r>
              <w:br/>
            </w:r>
            <w:r>
              <w:br/>
            </w:r>
            <w:r>
              <w:br/>
            </w:r>
            <w:r>
              <w:br/>
            </w:r>
            <w:r>
              <w:br/>
            </w:r>
          </w:p>
        </w:tc>
      </w:tr>
    </w:tbl>
    <w:p w14:paraId="0AF91EC3" w14:textId="77777777" w:rsidR="00E52C37" w:rsidRDefault="00000000">
      <w:pPr>
        <w:spacing w:after="80" w:line="252" w:lineRule="auto"/>
      </w:pPr>
      <w:proofErr w:type="spellStart"/>
      <w:r>
        <w:rPr>
          <w:sz w:val="18"/>
        </w:rPr>
        <w:t>文字数</w:t>
      </w:r>
      <w:proofErr w:type="spellEnd"/>
      <w:r>
        <w:rPr>
          <w:sz w:val="18"/>
        </w:rPr>
        <w:t xml:space="preserve">：　　　　字　／　</w:t>
      </w:r>
      <w:proofErr w:type="spellStart"/>
      <w:r>
        <w:rPr>
          <w:sz w:val="18"/>
        </w:rPr>
        <w:t>確認者</w:t>
      </w:r>
      <w:proofErr w:type="spellEnd"/>
      <w:r>
        <w:rPr>
          <w:sz w:val="18"/>
        </w:rPr>
        <w:t xml:space="preserve">：　　　　　　　　　／　</w:t>
      </w:r>
      <w:proofErr w:type="spellStart"/>
      <w:r>
        <w:rPr>
          <w:sz w:val="18"/>
        </w:rPr>
        <w:t>最終更新日</w:t>
      </w:r>
      <w:proofErr w:type="spellEnd"/>
      <w:r>
        <w:rPr>
          <w:sz w:val="18"/>
        </w:rPr>
        <w:t>：　　　　年　　　月　　　日</w:t>
      </w:r>
    </w:p>
    <w:p w14:paraId="121DC49B" w14:textId="4C0DE163" w:rsidR="00E52C37" w:rsidRDefault="00000000">
      <w:pPr>
        <w:pStyle w:val="1"/>
        <w:spacing w:before="160" w:after="100"/>
        <w:rPr>
          <w:lang w:eastAsia="ja-JP"/>
        </w:rPr>
      </w:pPr>
      <w:r>
        <w:rPr>
          <w:rFonts w:ascii="Yu Gothic" w:eastAsia="Yu Gothic" w:hAnsi="Yu Gothic"/>
          <w:sz w:val="26"/>
          <w:lang w:eastAsia="ja-JP"/>
        </w:rPr>
        <w:lastRenderedPageBreak/>
        <w:t xml:space="preserve">3-5. </w:t>
      </w:r>
      <w:r w:rsidR="004309B9" w:rsidRPr="004309B9">
        <w:rPr>
          <w:rFonts w:ascii="Yu Gothic" w:eastAsia="Yu Gothic" w:hAnsi="Yu Gothic" w:hint="eastAsia"/>
          <w:sz w:val="26"/>
          <w:lang w:eastAsia="ja-JP"/>
        </w:rPr>
        <w:t>この取り組みのために行った投資やコストについてご記入ください。</w:t>
      </w:r>
    </w:p>
    <w:p w14:paraId="1B0C36C4" w14:textId="13123BFF" w:rsidR="00E52C37" w:rsidRPr="00F32538" w:rsidRDefault="00000000">
      <w:pPr>
        <w:spacing w:after="40" w:line="252" w:lineRule="auto"/>
        <w:rPr>
          <w:sz w:val="21"/>
          <w:szCs w:val="24"/>
          <w:lang w:eastAsia="ja-JP"/>
        </w:rPr>
      </w:pPr>
      <w:r w:rsidRPr="00F32538">
        <w:rPr>
          <w:b/>
          <w:szCs w:val="24"/>
          <w:lang w:eastAsia="ja-JP"/>
        </w:rPr>
        <w:t xml:space="preserve">文字数目安：400文字以内　</w:t>
      </w:r>
    </w:p>
    <w:p w14:paraId="0E8EB8BC" w14:textId="3FBA54A4" w:rsidR="004D5E4E" w:rsidRPr="00F32538" w:rsidRDefault="004D5E4E" w:rsidP="004D5E4E">
      <w:pPr>
        <w:spacing w:after="60" w:line="252" w:lineRule="auto"/>
        <w:rPr>
          <w:szCs w:val="24"/>
          <w:lang w:eastAsia="ja-JP"/>
        </w:rPr>
      </w:pPr>
      <w:r w:rsidRPr="00F32538">
        <w:rPr>
          <w:rFonts w:hint="eastAsia"/>
          <w:szCs w:val="24"/>
          <w:lang w:eastAsia="ja-JP"/>
        </w:rPr>
        <w:t>どこに重点を置いたかが、なるべくわかるように</w:t>
      </w:r>
      <w:r w:rsidR="00212124" w:rsidRPr="00F32538">
        <w:rPr>
          <w:rFonts w:hint="eastAsia"/>
          <w:szCs w:val="24"/>
          <w:lang w:eastAsia="ja-JP"/>
        </w:rPr>
        <w:t>ご記入</w:t>
      </w:r>
      <w:r w:rsidRPr="00F32538">
        <w:rPr>
          <w:rFonts w:hint="eastAsia"/>
          <w:szCs w:val="24"/>
          <w:lang w:eastAsia="ja-JP"/>
        </w:rPr>
        <w:t>ください。</w:t>
      </w:r>
    </w:p>
    <w:p w14:paraId="1451B4EE" w14:textId="77777777" w:rsidR="004D5E4E" w:rsidRPr="00F32538" w:rsidRDefault="004D5E4E" w:rsidP="004D5E4E">
      <w:pPr>
        <w:spacing w:after="60" w:line="252" w:lineRule="auto"/>
        <w:rPr>
          <w:szCs w:val="24"/>
          <w:lang w:eastAsia="ja-JP"/>
        </w:rPr>
      </w:pPr>
      <w:r w:rsidRPr="00F32538">
        <w:rPr>
          <w:rFonts w:hint="eastAsia"/>
          <w:szCs w:val="24"/>
          <w:lang w:eastAsia="ja-JP"/>
        </w:rPr>
        <w:t>たとえば、次のようなことをご記入ください。</w:t>
      </w:r>
    </w:p>
    <w:p w14:paraId="1D96BD85" w14:textId="77777777" w:rsidR="004D5E4E" w:rsidRPr="00F32538" w:rsidRDefault="004D5E4E" w:rsidP="004D5E4E">
      <w:pPr>
        <w:spacing w:after="60" w:line="252" w:lineRule="auto"/>
        <w:rPr>
          <w:szCs w:val="24"/>
          <w:lang w:eastAsia="ja-JP"/>
        </w:rPr>
      </w:pPr>
      <w:r w:rsidRPr="00F32538">
        <w:rPr>
          <w:rFonts w:hint="eastAsia"/>
          <w:szCs w:val="24"/>
          <w:lang w:eastAsia="ja-JP"/>
        </w:rPr>
        <w:t>・何に優先的に投資したか</w:t>
      </w:r>
    </w:p>
    <w:p w14:paraId="3AF14D7D" w14:textId="77777777" w:rsidR="004D5E4E" w:rsidRPr="00F32538" w:rsidRDefault="004D5E4E" w:rsidP="004D5E4E">
      <w:pPr>
        <w:spacing w:after="60" w:line="252" w:lineRule="auto"/>
        <w:rPr>
          <w:szCs w:val="24"/>
          <w:lang w:eastAsia="ja-JP"/>
        </w:rPr>
      </w:pPr>
      <w:r w:rsidRPr="00F32538">
        <w:rPr>
          <w:rFonts w:hint="eastAsia"/>
          <w:szCs w:val="24"/>
          <w:lang w:eastAsia="ja-JP"/>
        </w:rPr>
        <w:t>・限られた予算や工数の中で、どのような工夫をしたか</w:t>
      </w:r>
    </w:p>
    <w:p w14:paraId="56369AC3" w14:textId="77777777" w:rsidR="004D5E4E" w:rsidRPr="00F32538" w:rsidRDefault="004D5E4E" w:rsidP="004D5E4E">
      <w:pPr>
        <w:spacing w:after="60" w:line="252" w:lineRule="auto"/>
        <w:rPr>
          <w:szCs w:val="24"/>
          <w:lang w:eastAsia="ja-JP"/>
        </w:rPr>
      </w:pPr>
      <w:r w:rsidRPr="00F32538">
        <w:rPr>
          <w:rFonts w:hint="eastAsia"/>
          <w:szCs w:val="24"/>
          <w:lang w:eastAsia="ja-JP"/>
        </w:rPr>
        <w:t>・実際にかかった予算、時間、工数</w:t>
      </w:r>
    </w:p>
    <w:p w14:paraId="46474A13" w14:textId="07DC0954" w:rsidR="00E52C37" w:rsidRPr="00F32538" w:rsidRDefault="004D5E4E" w:rsidP="004D5E4E">
      <w:pPr>
        <w:spacing w:after="60" w:line="252" w:lineRule="auto"/>
        <w:rPr>
          <w:sz w:val="21"/>
          <w:szCs w:val="24"/>
          <w:lang w:eastAsia="ja-JP"/>
        </w:rPr>
      </w:pPr>
      <w:r w:rsidRPr="00F32538">
        <w:rPr>
          <w:rFonts w:hint="eastAsia"/>
          <w:szCs w:val="24"/>
          <w:lang w:eastAsia="ja-JP"/>
        </w:rPr>
        <w:t>・教育など人への投資、設備整備、外部委託費</w:t>
      </w:r>
    </w:p>
    <w:tbl>
      <w:tblPr>
        <w:tblStyle w:val="afe"/>
        <w:tblW w:w="0" w:type="auto"/>
        <w:jc w:val="center"/>
        <w:tblLook w:val="04A0" w:firstRow="1" w:lastRow="0" w:firstColumn="1" w:lastColumn="0" w:noHBand="0" w:noVBand="1"/>
      </w:tblPr>
      <w:tblGrid>
        <w:gridCol w:w="10200"/>
      </w:tblGrid>
      <w:tr w:rsidR="00E52C37" w14:paraId="4C5F521D" w14:textId="77777777">
        <w:trPr>
          <w:jc w:val="center"/>
        </w:trPr>
        <w:tc>
          <w:tcPr>
            <w:tcW w:w="10200" w:type="dxa"/>
            <w:shd w:val="clear" w:color="auto" w:fill="FFFFFF"/>
          </w:tcPr>
          <w:p w14:paraId="37F1A54D" w14:textId="77777777" w:rsidR="00E52C37" w:rsidRDefault="00000000">
            <w:pPr>
              <w:spacing w:after="160"/>
            </w:pPr>
            <w:proofErr w:type="spellStart"/>
            <w:r>
              <w:t>下書き欄</w:t>
            </w:r>
            <w:proofErr w:type="spellEnd"/>
            <w:r>
              <w:br/>
            </w:r>
            <w:r>
              <w:br/>
            </w:r>
            <w:r>
              <w:br/>
            </w:r>
            <w:r>
              <w:br/>
            </w:r>
            <w:r>
              <w:br/>
            </w:r>
            <w:r>
              <w:br/>
            </w:r>
            <w:r>
              <w:br/>
            </w:r>
          </w:p>
        </w:tc>
      </w:tr>
    </w:tbl>
    <w:p w14:paraId="7FDE05E3" w14:textId="77777777" w:rsidR="00E52C37" w:rsidRDefault="00000000">
      <w:pPr>
        <w:spacing w:after="80" w:line="252" w:lineRule="auto"/>
        <w:rPr>
          <w:sz w:val="18"/>
          <w:lang w:eastAsia="ja-JP"/>
        </w:rPr>
      </w:pPr>
      <w:proofErr w:type="spellStart"/>
      <w:r>
        <w:rPr>
          <w:sz w:val="18"/>
        </w:rPr>
        <w:t>文字数</w:t>
      </w:r>
      <w:proofErr w:type="spellEnd"/>
      <w:r>
        <w:rPr>
          <w:sz w:val="18"/>
        </w:rPr>
        <w:t xml:space="preserve">：　　　　字　／　</w:t>
      </w:r>
      <w:proofErr w:type="spellStart"/>
      <w:r>
        <w:rPr>
          <w:sz w:val="18"/>
        </w:rPr>
        <w:t>確認者</w:t>
      </w:r>
      <w:proofErr w:type="spellEnd"/>
      <w:r>
        <w:rPr>
          <w:sz w:val="18"/>
        </w:rPr>
        <w:t xml:space="preserve">：　　　　　　　　　／　</w:t>
      </w:r>
      <w:proofErr w:type="spellStart"/>
      <w:r>
        <w:rPr>
          <w:sz w:val="18"/>
        </w:rPr>
        <w:t>最終更新日</w:t>
      </w:r>
      <w:proofErr w:type="spellEnd"/>
      <w:r>
        <w:rPr>
          <w:sz w:val="18"/>
        </w:rPr>
        <w:t>：　　　　年　　　月　　　日</w:t>
      </w:r>
    </w:p>
    <w:p w14:paraId="59BF5990" w14:textId="77777777" w:rsidR="004309B9" w:rsidRDefault="004309B9">
      <w:pPr>
        <w:spacing w:after="80" w:line="252" w:lineRule="auto"/>
        <w:rPr>
          <w:lang w:eastAsia="ja-JP"/>
        </w:rPr>
      </w:pPr>
    </w:p>
    <w:p w14:paraId="0394D020" w14:textId="23511100" w:rsidR="00E52C37" w:rsidRDefault="00000000">
      <w:pPr>
        <w:pStyle w:val="1"/>
        <w:spacing w:before="160" w:after="100"/>
        <w:rPr>
          <w:lang w:eastAsia="ja-JP"/>
        </w:rPr>
      </w:pPr>
      <w:r>
        <w:rPr>
          <w:rFonts w:ascii="Yu Gothic" w:eastAsia="Yu Gothic" w:hAnsi="Yu Gothic"/>
          <w:sz w:val="26"/>
          <w:lang w:eastAsia="ja-JP"/>
        </w:rPr>
        <w:t xml:space="preserve">3-6. </w:t>
      </w:r>
      <w:r w:rsidR="004309B9" w:rsidRPr="004309B9">
        <w:rPr>
          <w:rFonts w:ascii="Yu Gothic" w:eastAsia="Yu Gothic" w:hAnsi="Yu Gothic" w:hint="eastAsia"/>
          <w:sz w:val="26"/>
          <w:lang w:eastAsia="ja-JP"/>
        </w:rPr>
        <w:t>この取り組みによって生まれた成果や変化をご記入ください。</w:t>
      </w:r>
    </w:p>
    <w:p w14:paraId="7F011C6F" w14:textId="038EF0EC" w:rsidR="00E52C37" w:rsidRPr="00F32538" w:rsidRDefault="00000000">
      <w:pPr>
        <w:spacing w:after="40" w:line="252" w:lineRule="auto"/>
        <w:rPr>
          <w:sz w:val="21"/>
          <w:szCs w:val="24"/>
          <w:lang w:eastAsia="ja-JP"/>
        </w:rPr>
      </w:pPr>
      <w:r w:rsidRPr="00F32538">
        <w:rPr>
          <w:b/>
          <w:szCs w:val="24"/>
          <w:lang w:eastAsia="ja-JP"/>
        </w:rPr>
        <w:t xml:space="preserve">文字数目安：500文字以内　</w:t>
      </w:r>
    </w:p>
    <w:p w14:paraId="559897FC" w14:textId="77777777" w:rsidR="004309B9" w:rsidRPr="00F32538" w:rsidRDefault="004309B9" w:rsidP="004309B9">
      <w:pPr>
        <w:spacing w:after="60" w:line="252" w:lineRule="auto"/>
        <w:rPr>
          <w:szCs w:val="24"/>
          <w:lang w:eastAsia="ja-JP"/>
        </w:rPr>
      </w:pPr>
      <w:r w:rsidRPr="00F32538">
        <w:rPr>
          <w:rFonts w:hint="eastAsia"/>
          <w:szCs w:val="24"/>
          <w:lang w:eastAsia="ja-JP"/>
        </w:rPr>
        <w:t>数字で示せる成果があれば、できるだけ数字でご記入ください。</w:t>
      </w:r>
    </w:p>
    <w:p w14:paraId="5A0B79E2" w14:textId="77777777" w:rsidR="004309B9" w:rsidRPr="00F32538" w:rsidRDefault="004309B9" w:rsidP="004309B9">
      <w:pPr>
        <w:spacing w:after="60" w:line="252" w:lineRule="auto"/>
        <w:rPr>
          <w:szCs w:val="24"/>
          <w:lang w:eastAsia="ja-JP"/>
        </w:rPr>
      </w:pPr>
      <w:r w:rsidRPr="00F32538">
        <w:rPr>
          <w:rFonts w:hint="eastAsia"/>
          <w:szCs w:val="24"/>
          <w:lang w:eastAsia="ja-JP"/>
        </w:rPr>
        <w:t>たとえば、次のようなことをご記入ください。</w:t>
      </w:r>
    </w:p>
    <w:p w14:paraId="054FC885" w14:textId="77777777" w:rsidR="004309B9" w:rsidRPr="00F32538" w:rsidRDefault="004309B9" w:rsidP="004309B9">
      <w:pPr>
        <w:spacing w:after="60" w:line="252" w:lineRule="auto"/>
        <w:rPr>
          <w:szCs w:val="24"/>
          <w:lang w:eastAsia="ja-JP"/>
        </w:rPr>
      </w:pPr>
      <w:r w:rsidRPr="00F32538">
        <w:rPr>
          <w:rFonts w:hint="eastAsia"/>
          <w:szCs w:val="24"/>
          <w:lang w:eastAsia="ja-JP"/>
        </w:rPr>
        <w:t>・短期・中期・長期の成果や変化</w:t>
      </w:r>
    </w:p>
    <w:p w14:paraId="60CC3BA1" w14:textId="77777777" w:rsidR="004309B9" w:rsidRPr="00F32538" w:rsidRDefault="004309B9" w:rsidP="004309B9">
      <w:pPr>
        <w:spacing w:after="60" w:line="252" w:lineRule="auto"/>
        <w:rPr>
          <w:szCs w:val="24"/>
          <w:lang w:eastAsia="ja-JP"/>
        </w:rPr>
      </w:pPr>
      <w:r w:rsidRPr="00F32538">
        <w:rPr>
          <w:rFonts w:hint="eastAsia"/>
          <w:szCs w:val="24"/>
          <w:lang w:eastAsia="ja-JP"/>
        </w:rPr>
        <w:t>・利用率、参加率　など</w:t>
      </w:r>
    </w:p>
    <w:p w14:paraId="16187ADD" w14:textId="77777777" w:rsidR="004309B9" w:rsidRPr="00F32538" w:rsidRDefault="004309B9" w:rsidP="004309B9">
      <w:pPr>
        <w:spacing w:after="60" w:line="252" w:lineRule="auto"/>
        <w:rPr>
          <w:szCs w:val="24"/>
          <w:lang w:eastAsia="ja-JP"/>
        </w:rPr>
      </w:pPr>
      <w:r w:rsidRPr="00F32538">
        <w:rPr>
          <w:rFonts w:hint="eastAsia"/>
          <w:szCs w:val="24"/>
          <w:lang w:eastAsia="ja-JP"/>
        </w:rPr>
        <w:t>・ルールや運用、役割分担、意思決定の在り方の変化</w:t>
      </w:r>
    </w:p>
    <w:p w14:paraId="442E2EED" w14:textId="77777777" w:rsidR="004309B9" w:rsidRPr="00F32538" w:rsidRDefault="004309B9" w:rsidP="004309B9">
      <w:pPr>
        <w:spacing w:after="60" w:line="252" w:lineRule="auto"/>
        <w:rPr>
          <w:szCs w:val="24"/>
          <w:lang w:eastAsia="ja-JP"/>
        </w:rPr>
      </w:pPr>
      <w:r w:rsidRPr="00F32538">
        <w:rPr>
          <w:rFonts w:hint="eastAsia"/>
          <w:szCs w:val="24"/>
          <w:lang w:eastAsia="ja-JP"/>
        </w:rPr>
        <w:t>・働きやすさ、安心感、活気、前向きなかかわり、組織の雰囲気の変化</w:t>
      </w:r>
    </w:p>
    <w:p w14:paraId="492B3AD3" w14:textId="3ACB0E3E" w:rsidR="00E52C37" w:rsidRPr="00F32538" w:rsidRDefault="004309B9" w:rsidP="004309B9">
      <w:pPr>
        <w:spacing w:after="60" w:line="252" w:lineRule="auto"/>
        <w:rPr>
          <w:sz w:val="21"/>
          <w:szCs w:val="24"/>
          <w:lang w:eastAsia="ja-JP"/>
        </w:rPr>
      </w:pPr>
      <w:r w:rsidRPr="00F32538">
        <w:rPr>
          <w:rFonts w:hint="eastAsia"/>
          <w:szCs w:val="24"/>
          <w:lang w:eastAsia="ja-JP"/>
        </w:rPr>
        <w:t>・総務の価値や魅力が高まったと感じる変化　など</w:t>
      </w:r>
    </w:p>
    <w:tbl>
      <w:tblPr>
        <w:tblStyle w:val="afe"/>
        <w:tblW w:w="0" w:type="auto"/>
        <w:jc w:val="center"/>
        <w:tblLook w:val="04A0" w:firstRow="1" w:lastRow="0" w:firstColumn="1" w:lastColumn="0" w:noHBand="0" w:noVBand="1"/>
      </w:tblPr>
      <w:tblGrid>
        <w:gridCol w:w="10200"/>
      </w:tblGrid>
      <w:tr w:rsidR="00E52C37" w14:paraId="395AD89B" w14:textId="77777777">
        <w:trPr>
          <w:jc w:val="center"/>
        </w:trPr>
        <w:tc>
          <w:tcPr>
            <w:tcW w:w="10200" w:type="dxa"/>
            <w:shd w:val="clear" w:color="auto" w:fill="FFFFFF"/>
          </w:tcPr>
          <w:p w14:paraId="1A7C9B34" w14:textId="77777777" w:rsidR="00E52C37" w:rsidRDefault="00000000">
            <w:pPr>
              <w:spacing w:after="160"/>
            </w:pPr>
            <w:proofErr w:type="spellStart"/>
            <w:r>
              <w:t>下書き欄</w:t>
            </w:r>
            <w:proofErr w:type="spellEnd"/>
            <w:r>
              <w:br/>
            </w:r>
            <w:r>
              <w:br/>
            </w:r>
            <w:r>
              <w:br/>
            </w:r>
            <w:r>
              <w:br/>
            </w:r>
            <w:r>
              <w:br/>
            </w:r>
            <w:r>
              <w:br/>
            </w:r>
            <w:r>
              <w:br/>
            </w:r>
            <w:r>
              <w:br/>
            </w:r>
            <w:r>
              <w:lastRenderedPageBreak/>
              <w:br/>
            </w:r>
          </w:p>
        </w:tc>
      </w:tr>
    </w:tbl>
    <w:p w14:paraId="6D348D6B" w14:textId="77777777" w:rsidR="00E52C37" w:rsidRDefault="00000000">
      <w:pPr>
        <w:spacing w:after="80" w:line="252" w:lineRule="auto"/>
      </w:pPr>
      <w:proofErr w:type="spellStart"/>
      <w:r>
        <w:rPr>
          <w:sz w:val="18"/>
        </w:rPr>
        <w:lastRenderedPageBreak/>
        <w:t>文字数</w:t>
      </w:r>
      <w:proofErr w:type="spellEnd"/>
      <w:r>
        <w:rPr>
          <w:sz w:val="18"/>
        </w:rPr>
        <w:t xml:space="preserve">：　　　　字　／　</w:t>
      </w:r>
      <w:proofErr w:type="spellStart"/>
      <w:r>
        <w:rPr>
          <w:sz w:val="18"/>
        </w:rPr>
        <w:t>確認者</w:t>
      </w:r>
      <w:proofErr w:type="spellEnd"/>
      <w:r>
        <w:rPr>
          <w:sz w:val="18"/>
        </w:rPr>
        <w:t xml:space="preserve">：　　　　　　　　　／　</w:t>
      </w:r>
      <w:proofErr w:type="spellStart"/>
      <w:r>
        <w:rPr>
          <w:sz w:val="18"/>
        </w:rPr>
        <w:t>最終更新日</w:t>
      </w:r>
      <w:proofErr w:type="spellEnd"/>
      <w:r>
        <w:rPr>
          <w:sz w:val="18"/>
        </w:rPr>
        <w:t>：　　　　年　　　月　　　日</w:t>
      </w:r>
    </w:p>
    <w:p w14:paraId="14223D48" w14:textId="6659DDB1" w:rsidR="00E52C37" w:rsidRDefault="00000000">
      <w:pPr>
        <w:pStyle w:val="1"/>
        <w:spacing w:before="160" w:after="100"/>
        <w:rPr>
          <w:lang w:eastAsia="ja-JP"/>
        </w:rPr>
      </w:pPr>
      <w:r>
        <w:rPr>
          <w:rFonts w:ascii="Yu Gothic" w:eastAsia="Yu Gothic" w:hAnsi="Yu Gothic"/>
          <w:sz w:val="26"/>
          <w:lang w:eastAsia="ja-JP"/>
        </w:rPr>
        <w:t xml:space="preserve">3-7. </w:t>
      </w:r>
      <w:r w:rsidR="004309B9" w:rsidRPr="004309B9">
        <w:rPr>
          <w:rFonts w:ascii="Yu Gothic" w:eastAsia="Yu Gothic" w:hAnsi="Yu Gothic" w:hint="eastAsia"/>
          <w:sz w:val="26"/>
          <w:lang w:eastAsia="ja-JP"/>
        </w:rPr>
        <w:t>この取り組みが、社内外にどのような広がりを生んでいるか、また今後どのように広がっていく可能性があるかをご記入ください。</w:t>
      </w:r>
    </w:p>
    <w:p w14:paraId="0095ACEE" w14:textId="1C83649F" w:rsidR="00E52C37" w:rsidRPr="00F32538" w:rsidRDefault="00000000">
      <w:pPr>
        <w:spacing w:after="40" w:line="252" w:lineRule="auto"/>
        <w:rPr>
          <w:sz w:val="21"/>
          <w:szCs w:val="24"/>
          <w:lang w:eastAsia="ja-JP"/>
        </w:rPr>
      </w:pPr>
      <w:r w:rsidRPr="00F32538">
        <w:rPr>
          <w:b/>
          <w:szCs w:val="24"/>
          <w:lang w:eastAsia="ja-JP"/>
        </w:rPr>
        <w:t xml:space="preserve">文字数目安：400文字以内　</w:t>
      </w:r>
    </w:p>
    <w:p w14:paraId="28D564BE" w14:textId="77777777" w:rsidR="004309B9" w:rsidRPr="00F32538" w:rsidRDefault="004309B9" w:rsidP="004309B9">
      <w:pPr>
        <w:spacing w:after="60" w:line="252" w:lineRule="auto"/>
        <w:rPr>
          <w:szCs w:val="24"/>
          <w:lang w:eastAsia="ja-JP"/>
        </w:rPr>
      </w:pPr>
      <w:r w:rsidRPr="00F32538">
        <w:rPr>
          <w:rFonts w:hint="eastAsia"/>
          <w:szCs w:val="24"/>
          <w:lang w:eastAsia="ja-JP"/>
        </w:rPr>
        <w:t>社内外に生まれている広がりや、今後広げるために行っている工夫や取り組みについてご記入ください。</w:t>
      </w:r>
    </w:p>
    <w:p w14:paraId="1D868ED0" w14:textId="77777777" w:rsidR="004309B9" w:rsidRPr="00F32538" w:rsidRDefault="004309B9" w:rsidP="004309B9">
      <w:pPr>
        <w:spacing w:after="60" w:line="252" w:lineRule="auto"/>
        <w:rPr>
          <w:szCs w:val="24"/>
          <w:lang w:eastAsia="ja-JP"/>
        </w:rPr>
      </w:pPr>
      <w:r w:rsidRPr="00F32538">
        <w:rPr>
          <w:rFonts w:hint="eastAsia"/>
          <w:szCs w:val="24"/>
          <w:lang w:eastAsia="ja-JP"/>
        </w:rPr>
        <w:t>たとえば、次のようなことをご記入ください。</w:t>
      </w:r>
    </w:p>
    <w:p w14:paraId="4E218778" w14:textId="77777777" w:rsidR="004309B9" w:rsidRPr="00F32538" w:rsidRDefault="004309B9" w:rsidP="004309B9">
      <w:pPr>
        <w:spacing w:after="60" w:line="252" w:lineRule="auto"/>
        <w:rPr>
          <w:szCs w:val="24"/>
          <w:lang w:eastAsia="ja-JP"/>
        </w:rPr>
      </w:pPr>
      <w:r w:rsidRPr="00F32538">
        <w:rPr>
          <w:rFonts w:hint="eastAsia"/>
          <w:szCs w:val="24"/>
          <w:lang w:eastAsia="ja-JP"/>
        </w:rPr>
        <w:t>・他部署や他拠点、グループ会社への広がり</w:t>
      </w:r>
    </w:p>
    <w:p w14:paraId="7756F27D" w14:textId="77777777" w:rsidR="004309B9" w:rsidRPr="00F32538" w:rsidRDefault="004309B9" w:rsidP="004309B9">
      <w:pPr>
        <w:spacing w:after="60" w:line="252" w:lineRule="auto"/>
        <w:rPr>
          <w:szCs w:val="24"/>
          <w:lang w:eastAsia="ja-JP"/>
        </w:rPr>
      </w:pPr>
      <w:r w:rsidRPr="00F32538">
        <w:rPr>
          <w:rFonts w:hint="eastAsia"/>
          <w:szCs w:val="24"/>
          <w:lang w:eastAsia="ja-JP"/>
        </w:rPr>
        <w:t>・他社や地域、教育現場などへの広がり</w:t>
      </w:r>
    </w:p>
    <w:p w14:paraId="7352BAE2" w14:textId="5DA194D4" w:rsidR="00E52C37" w:rsidRPr="00F32538" w:rsidRDefault="004309B9" w:rsidP="004309B9">
      <w:pPr>
        <w:spacing w:after="60" w:line="252" w:lineRule="auto"/>
        <w:rPr>
          <w:sz w:val="21"/>
          <w:szCs w:val="24"/>
          <w:lang w:eastAsia="ja-JP"/>
        </w:rPr>
      </w:pPr>
      <w:r w:rsidRPr="00F32538">
        <w:rPr>
          <w:rFonts w:hint="eastAsia"/>
          <w:szCs w:val="24"/>
          <w:lang w:eastAsia="ja-JP"/>
        </w:rPr>
        <w:t>・環境や多様性への貢献　など</w:t>
      </w:r>
    </w:p>
    <w:tbl>
      <w:tblPr>
        <w:tblStyle w:val="afe"/>
        <w:tblW w:w="0" w:type="auto"/>
        <w:jc w:val="center"/>
        <w:tblLook w:val="04A0" w:firstRow="1" w:lastRow="0" w:firstColumn="1" w:lastColumn="0" w:noHBand="0" w:noVBand="1"/>
      </w:tblPr>
      <w:tblGrid>
        <w:gridCol w:w="10200"/>
      </w:tblGrid>
      <w:tr w:rsidR="00E52C37" w14:paraId="544C6E23" w14:textId="77777777">
        <w:trPr>
          <w:jc w:val="center"/>
        </w:trPr>
        <w:tc>
          <w:tcPr>
            <w:tcW w:w="10200" w:type="dxa"/>
            <w:shd w:val="clear" w:color="auto" w:fill="FFFFFF"/>
          </w:tcPr>
          <w:p w14:paraId="47D8694C" w14:textId="77777777" w:rsidR="00E52C37" w:rsidRDefault="00000000">
            <w:pPr>
              <w:spacing w:after="160"/>
            </w:pPr>
            <w:proofErr w:type="spellStart"/>
            <w:r>
              <w:t>下書き欄</w:t>
            </w:r>
            <w:proofErr w:type="spellEnd"/>
            <w:r>
              <w:br/>
            </w:r>
            <w:r>
              <w:br/>
            </w:r>
            <w:r>
              <w:br/>
            </w:r>
            <w:r>
              <w:br/>
            </w:r>
            <w:r>
              <w:br/>
            </w:r>
            <w:r>
              <w:br/>
            </w:r>
            <w:r>
              <w:br/>
            </w:r>
          </w:p>
        </w:tc>
      </w:tr>
    </w:tbl>
    <w:p w14:paraId="132A1347" w14:textId="77777777" w:rsidR="00E52C37" w:rsidRDefault="00000000">
      <w:pPr>
        <w:spacing w:after="80" w:line="252" w:lineRule="auto"/>
        <w:rPr>
          <w:sz w:val="18"/>
          <w:lang w:eastAsia="ja-JP"/>
        </w:rPr>
      </w:pPr>
      <w:proofErr w:type="spellStart"/>
      <w:r>
        <w:rPr>
          <w:sz w:val="18"/>
        </w:rPr>
        <w:t>文字数</w:t>
      </w:r>
      <w:proofErr w:type="spellEnd"/>
      <w:r>
        <w:rPr>
          <w:sz w:val="18"/>
        </w:rPr>
        <w:t xml:space="preserve">：　　　　字　／　</w:t>
      </w:r>
      <w:proofErr w:type="spellStart"/>
      <w:r>
        <w:rPr>
          <w:sz w:val="18"/>
        </w:rPr>
        <w:t>確認者</w:t>
      </w:r>
      <w:proofErr w:type="spellEnd"/>
      <w:r>
        <w:rPr>
          <w:sz w:val="18"/>
        </w:rPr>
        <w:t xml:space="preserve">：　　　　　　　　　／　</w:t>
      </w:r>
      <w:proofErr w:type="spellStart"/>
      <w:r>
        <w:rPr>
          <w:sz w:val="18"/>
        </w:rPr>
        <w:t>最終更新日</w:t>
      </w:r>
      <w:proofErr w:type="spellEnd"/>
      <w:r>
        <w:rPr>
          <w:sz w:val="18"/>
        </w:rPr>
        <w:t>：　　　　年　　　月　　　日</w:t>
      </w:r>
    </w:p>
    <w:p w14:paraId="548DB681" w14:textId="77777777" w:rsidR="004309B9" w:rsidRDefault="004309B9">
      <w:pPr>
        <w:spacing w:after="80" w:line="252" w:lineRule="auto"/>
        <w:rPr>
          <w:lang w:eastAsia="ja-JP"/>
        </w:rPr>
      </w:pPr>
    </w:p>
    <w:p w14:paraId="5032471C" w14:textId="1E3E8B75" w:rsidR="00E52C37" w:rsidRDefault="00000000">
      <w:pPr>
        <w:pStyle w:val="1"/>
        <w:spacing w:before="160" w:after="100"/>
        <w:rPr>
          <w:lang w:eastAsia="ja-JP"/>
        </w:rPr>
      </w:pPr>
      <w:r>
        <w:rPr>
          <w:rFonts w:ascii="Yu Gothic" w:eastAsia="Yu Gothic" w:hAnsi="Yu Gothic"/>
          <w:sz w:val="26"/>
          <w:lang w:eastAsia="ja-JP"/>
        </w:rPr>
        <w:t xml:space="preserve">3-8. </w:t>
      </w:r>
      <w:r w:rsidR="004309B9" w:rsidRPr="004309B9">
        <w:rPr>
          <w:rFonts w:ascii="Yu Gothic" w:eastAsia="Yu Gothic" w:hAnsi="Yu Gothic" w:hint="eastAsia"/>
          <w:sz w:val="26"/>
          <w:lang w:eastAsia="ja-JP"/>
        </w:rPr>
        <w:t>この取り組みにかけた思い・こだわり・誇りをご記入ください。</w:t>
      </w:r>
    </w:p>
    <w:p w14:paraId="33DEDF7B" w14:textId="5B9F5C23" w:rsidR="00E52C37" w:rsidRDefault="00000000">
      <w:pPr>
        <w:spacing w:after="40" w:line="252" w:lineRule="auto"/>
        <w:rPr>
          <w:lang w:eastAsia="ja-JP"/>
        </w:rPr>
      </w:pPr>
      <w:r>
        <w:rPr>
          <w:b/>
          <w:sz w:val="19"/>
          <w:lang w:eastAsia="ja-JP"/>
        </w:rPr>
        <w:t xml:space="preserve">文字数目安：500文字以内　</w:t>
      </w:r>
    </w:p>
    <w:tbl>
      <w:tblPr>
        <w:tblStyle w:val="afe"/>
        <w:tblW w:w="0" w:type="auto"/>
        <w:jc w:val="center"/>
        <w:tblLook w:val="04A0" w:firstRow="1" w:lastRow="0" w:firstColumn="1" w:lastColumn="0" w:noHBand="0" w:noVBand="1"/>
      </w:tblPr>
      <w:tblGrid>
        <w:gridCol w:w="10200"/>
      </w:tblGrid>
      <w:tr w:rsidR="00E52C37" w14:paraId="38A31DD8" w14:textId="77777777">
        <w:trPr>
          <w:jc w:val="center"/>
        </w:trPr>
        <w:tc>
          <w:tcPr>
            <w:tcW w:w="10200" w:type="dxa"/>
            <w:shd w:val="clear" w:color="auto" w:fill="FFFFFF"/>
          </w:tcPr>
          <w:p w14:paraId="41AA2D92" w14:textId="77777777" w:rsidR="00E52C37" w:rsidRDefault="00000000">
            <w:pPr>
              <w:spacing w:after="160"/>
            </w:pPr>
            <w:proofErr w:type="spellStart"/>
            <w:r>
              <w:t>下書き欄</w:t>
            </w:r>
            <w:proofErr w:type="spellEnd"/>
            <w:r>
              <w:br/>
            </w:r>
            <w:r>
              <w:br/>
            </w:r>
            <w:r>
              <w:br/>
            </w:r>
            <w:r>
              <w:br/>
            </w:r>
            <w:r>
              <w:br/>
            </w:r>
            <w:r>
              <w:br/>
            </w:r>
            <w:r>
              <w:br/>
            </w:r>
            <w:r>
              <w:br/>
            </w:r>
            <w:r>
              <w:br/>
            </w:r>
          </w:p>
        </w:tc>
      </w:tr>
    </w:tbl>
    <w:p w14:paraId="64BCBF35" w14:textId="77777777" w:rsidR="00E52C37" w:rsidRDefault="00000000">
      <w:pPr>
        <w:spacing w:after="80" w:line="252" w:lineRule="auto"/>
        <w:rPr>
          <w:sz w:val="18"/>
          <w:lang w:eastAsia="ja-JP"/>
        </w:rPr>
      </w:pPr>
      <w:proofErr w:type="spellStart"/>
      <w:r>
        <w:rPr>
          <w:sz w:val="18"/>
        </w:rPr>
        <w:t>文字数</w:t>
      </w:r>
      <w:proofErr w:type="spellEnd"/>
      <w:r>
        <w:rPr>
          <w:sz w:val="18"/>
        </w:rPr>
        <w:t xml:space="preserve">：　　　　字　／　</w:t>
      </w:r>
      <w:proofErr w:type="spellStart"/>
      <w:r>
        <w:rPr>
          <w:sz w:val="18"/>
        </w:rPr>
        <w:t>確認者</w:t>
      </w:r>
      <w:proofErr w:type="spellEnd"/>
      <w:r>
        <w:rPr>
          <w:sz w:val="18"/>
        </w:rPr>
        <w:t xml:space="preserve">：　　　　　　　　　／　</w:t>
      </w:r>
      <w:proofErr w:type="spellStart"/>
      <w:r>
        <w:rPr>
          <w:sz w:val="18"/>
        </w:rPr>
        <w:t>最終更新日</w:t>
      </w:r>
      <w:proofErr w:type="spellEnd"/>
      <w:r>
        <w:rPr>
          <w:sz w:val="18"/>
        </w:rPr>
        <w:t>：　　　　年　　　月　　　日</w:t>
      </w:r>
    </w:p>
    <w:p w14:paraId="63FAE4E2" w14:textId="2B2BA7AA" w:rsidR="004309B9" w:rsidRDefault="004309B9">
      <w:pPr>
        <w:rPr>
          <w:sz w:val="18"/>
          <w:lang w:eastAsia="ja-JP"/>
        </w:rPr>
      </w:pPr>
      <w:r>
        <w:rPr>
          <w:sz w:val="18"/>
          <w:lang w:eastAsia="ja-JP"/>
        </w:rPr>
        <w:br w:type="page"/>
      </w:r>
    </w:p>
    <w:p w14:paraId="380048FE" w14:textId="77777777" w:rsidR="00E52C37" w:rsidRDefault="00000000">
      <w:pPr>
        <w:pStyle w:val="1"/>
        <w:spacing w:before="160" w:after="100"/>
        <w:rPr>
          <w:lang w:eastAsia="ja-JP"/>
        </w:rPr>
      </w:pPr>
      <w:bookmarkStart w:id="1" w:name="_Hlk230877520"/>
      <w:r>
        <w:rPr>
          <w:rFonts w:ascii="Yu Gothic" w:eastAsia="Yu Gothic" w:hAnsi="Yu Gothic"/>
          <w:sz w:val="26"/>
          <w:lang w:eastAsia="ja-JP"/>
        </w:rPr>
        <w:lastRenderedPageBreak/>
        <w:t>4. 添付資料チェック（任意）</w:t>
      </w:r>
    </w:p>
    <w:bookmarkEnd w:id="1"/>
    <w:p w14:paraId="7DFD11F6" w14:textId="77777777" w:rsidR="00E52C37" w:rsidRPr="00F32538" w:rsidRDefault="00000000">
      <w:pPr>
        <w:spacing w:after="80" w:line="252" w:lineRule="auto"/>
        <w:rPr>
          <w:sz w:val="21"/>
          <w:szCs w:val="24"/>
          <w:lang w:eastAsia="ja-JP"/>
        </w:rPr>
      </w:pPr>
      <w:r w:rsidRPr="00F32538">
        <w:rPr>
          <w:szCs w:val="24"/>
          <w:lang w:eastAsia="ja-JP"/>
        </w:rPr>
        <w:t>必要に応じて、本文に記載した内容の根拠や具体例を示す補足資料を添付できます。本文に記載していない内容を添付資料のみで大きく評価することはありません。</w:t>
      </w:r>
    </w:p>
    <w:p w14:paraId="70A6F477" w14:textId="025A6E4C" w:rsidR="00E52C37" w:rsidRPr="00F32538" w:rsidRDefault="00000000">
      <w:pPr>
        <w:spacing w:after="20" w:line="252" w:lineRule="auto"/>
        <w:rPr>
          <w:sz w:val="21"/>
          <w:szCs w:val="24"/>
          <w:lang w:eastAsia="ja-JP"/>
        </w:rPr>
      </w:pPr>
      <w:sdt>
        <w:sdtPr>
          <w:rPr>
            <w:szCs w:val="24"/>
            <w:lang w:eastAsia="ja-JP"/>
          </w:rPr>
          <w:id w:val="-348415883"/>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PDFで1ファイル</w:t>
      </w:r>
    </w:p>
    <w:p w14:paraId="4FFD5ADD" w14:textId="16F57A6A" w:rsidR="00E52C37" w:rsidRPr="00F32538" w:rsidRDefault="00000000">
      <w:pPr>
        <w:spacing w:after="20" w:line="252" w:lineRule="auto"/>
        <w:rPr>
          <w:sz w:val="21"/>
          <w:szCs w:val="24"/>
          <w:lang w:eastAsia="ja-JP"/>
        </w:rPr>
      </w:pPr>
      <w:sdt>
        <w:sdtPr>
          <w:rPr>
            <w:szCs w:val="24"/>
            <w:lang w:eastAsia="ja-JP"/>
          </w:rPr>
          <w:id w:val="1115644306"/>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A4横</w:t>
      </w:r>
    </w:p>
    <w:p w14:paraId="45939DD6" w14:textId="2E96A982" w:rsidR="00E52C37" w:rsidRPr="00F32538" w:rsidRDefault="00000000">
      <w:pPr>
        <w:spacing w:after="20" w:line="252" w:lineRule="auto"/>
        <w:rPr>
          <w:sz w:val="21"/>
          <w:szCs w:val="24"/>
          <w:lang w:eastAsia="ja-JP"/>
        </w:rPr>
      </w:pPr>
      <w:sdt>
        <w:sdtPr>
          <w:rPr>
            <w:szCs w:val="24"/>
            <w:lang w:eastAsia="ja-JP"/>
          </w:rPr>
          <w:id w:val="1407568974"/>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3ページ以内</w:t>
      </w:r>
    </w:p>
    <w:p w14:paraId="4B1AF482" w14:textId="30809958" w:rsidR="00E52C37" w:rsidRPr="00F32538" w:rsidRDefault="00000000">
      <w:pPr>
        <w:spacing w:after="20" w:line="252" w:lineRule="auto"/>
        <w:rPr>
          <w:sz w:val="21"/>
          <w:szCs w:val="24"/>
          <w:lang w:eastAsia="ja-JP"/>
        </w:rPr>
      </w:pPr>
      <w:sdt>
        <w:sdtPr>
          <w:rPr>
            <w:szCs w:val="24"/>
            <w:lang w:eastAsia="ja-JP"/>
          </w:rPr>
          <w:id w:val="1158809259"/>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表紙不要</w:t>
      </w:r>
    </w:p>
    <w:p w14:paraId="6422E9EE" w14:textId="0E187638" w:rsidR="00E52C37" w:rsidRPr="00F32538" w:rsidRDefault="00000000">
      <w:pPr>
        <w:spacing w:after="20" w:line="252" w:lineRule="auto"/>
        <w:rPr>
          <w:sz w:val="21"/>
          <w:szCs w:val="24"/>
          <w:lang w:eastAsia="ja-JP"/>
        </w:rPr>
      </w:pPr>
      <w:sdt>
        <w:sdtPr>
          <w:rPr>
            <w:szCs w:val="24"/>
            <w:lang w:eastAsia="ja-JP"/>
          </w:rPr>
          <w:id w:val="366346661"/>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各ページのヘッダーに「会社名・施策名・ページ番号」を入れる</w:t>
      </w:r>
    </w:p>
    <w:p w14:paraId="2A752CF9" w14:textId="4D0955CF" w:rsidR="00E52C37" w:rsidRPr="00F32538" w:rsidRDefault="00000000">
      <w:pPr>
        <w:spacing w:after="20" w:line="252" w:lineRule="auto"/>
        <w:rPr>
          <w:sz w:val="21"/>
          <w:szCs w:val="24"/>
          <w:lang w:eastAsia="ja-JP"/>
        </w:rPr>
      </w:pPr>
      <w:sdt>
        <w:sdtPr>
          <w:rPr>
            <w:szCs w:val="24"/>
            <w:lang w:eastAsia="ja-JP"/>
          </w:rPr>
          <w:id w:val="1292166153"/>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本文・見出し・図表タイトルは10pt以上</w:t>
      </w:r>
    </w:p>
    <w:p w14:paraId="6C4B1A4E" w14:textId="76891865" w:rsidR="00E52C37" w:rsidRPr="00F32538" w:rsidRDefault="00000000">
      <w:pPr>
        <w:spacing w:after="20" w:line="252" w:lineRule="auto"/>
        <w:rPr>
          <w:sz w:val="21"/>
          <w:szCs w:val="24"/>
          <w:lang w:eastAsia="ja-JP"/>
        </w:rPr>
      </w:pPr>
      <w:sdt>
        <w:sdtPr>
          <w:rPr>
            <w:szCs w:val="24"/>
            <w:lang w:eastAsia="ja-JP"/>
          </w:rPr>
          <w:id w:val="409584843"/>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写真や図表は判読できる大きさにする</w:t>
      </w:r>
    </w:p>
    <w:p w14:paraId="183D17FA" w14:textId="46EFFDE6" w:rsidR="00E52C37" w:rsidRPr="00F32538" w:rsidRDefault="00000000">
      <w:pPr>
        <w:spacing w:after="20" w:line="252" w:lineRule="auto"/>
        <w:rPr>
          <w:sz w:val="21"/>
          <w:szCs w:val="24"/>
          <w:lang w:eastAsia="ja-JP"/>
        </w:rPr>
      </w:pPr>
      <w:sdt>
        <w:sdtPr>
          <w:rPr>
            <w:szCs w:val="24"/>
            <w:lang w:eastAsia="ja-JP"/>
          </w:rPr>
          <w:id w:val="-326053921"/>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写真や図表には短い説明を付ける（8pt以上）</w:t>
      </w:r>
    </w:p>
    <w:p w14:paraId="7ACD8C30" w14:textId="77777777" w:rsidR="00E52C37" w:rsidRDefault="00000000">
      <w:pPr>
        <w:pStyle w:val="1"/>
        <w:spacing w:before="160" w:after="100"/>
        <w:rPr>
          <w:lang w:eastAsia="ja-JP"/>
        </w:rPr>
      </w:pPr>
      <w:r>
        <w:rPr>
          <w:rFonts w:ascii="Yu Gothic" w:eastAsia="Yu Gothic" w:hAnsi="Yu Gothic"/>
          <w:sz w:val="26"/>
          <w:lang w:eastAsia="ja-JP"/>
        </w:rPr>
        <w:t>5. 送信前最終確認</w:t>
      </w:r>
    </w:p>
    <w:p w14:paraId="3A87FA62" w14:textId="5EFCB9A9" w:rsidR="00E52C37" w:rsidRPr="00F32538" w:rsidRDefault="00000000">
      <w:pPr>
        <w:spacing w:after="20" w:line="252" w:lineRule="auto"/>
        <w:rPr>
          <w:sz w:val="21"/>
          <w:szCs w:val="24"/>
          <w:lang w:eastAsia="ja-JP"/>
        </w:rPr>
      </w:pPr>
      <w:sdt>
        <w:sdtPr>
          <w:rPr>
            <w:szCs w:val="24"/>
            <w:lang w:eastAsia="ja-JP"/>
          </w:rPr>
          <w:id w:val="-1960555370"/>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企業情報に誤字・表記ゆれがない</w:t>
      </w:r>
    </w:p>
    <w:p w14:paraId="0D9D5FA4" w14:textId="2B20F8D8" w:rsidR="00E52C37" w:rsidRPr="00F32538" w:rsidRDefault="00000000">
      <w:pPr>
        <w:spacing w:after="20" w:line="252" w:lineRule="auto"/>
        <w:rPr>
          <w:sz w:val="21"/>
          <w:szCs w:val="24"/>
          <w:lang w:eastAsia="ja-JP"/>
        </w:rPr>
      </w:pPr>
      <w:sdt>
        <w:sdtPr>
          <w:rPr>
            <w:szCs w:val="24"/>
            <w:lang w:eastAsia="ja-JP"/>
          </w:rPr>
          <w:id w:val="-595635467"/>
          <w15:appearance w15:val="hidden"/>
          <w14:checkbox>
            <w14:checked w14:val="0"/>
            <w14:checkedState w14:val="00FE" w14:font="Wingdings"/>
            <w14:uncheckedState w14:val="2610" w14:font="ＭＳ ゴシック"/>
          </w14:checkbox>
        </w:sdtPr>
        <w:sdtContent>
          <w:r w:rsidR="00F32538">
            <w:rPr>
              <w:rFonts w:ascii="ＭＳ ゴシック" w:eastAsia="ＭＳ ゴシック" w:hAnsi="ＭＳ ゴシック" w:hint="eastAsia"/>
              <w:szCs w:val="24"/>
              <w:lang w:eastAsia="ja-JP"/>
            </w:rPr>
            <w:t>☐</w:t>
          </w:r>
        </w:sdtContent>
      </w:sdt>
      <w:r w:rsidR="00EE71B3" w:rsidRPr="00F32538">
        <w:rPr>
          <w:szCs w:val="24"/>
          <w:lang w:eastAsia="ja-JP"/>
        </w:rPr>
        <w:t xml:space="preserve"> 必須項目がすべて記入済み</w:t>
      </w:r>
    </w:p>
    <w:p w14:paraId="696AC87A" w14:textId="5ED4FC95" w:rsidR="00E52C37" w:rsidRPr="00F32538" w:rsidRDefault="00000000">
      <w:pPr>
        <w:spacing w:after="20" w:line="252" w:lineRule="auto"/>
        <w:rPr>
          <w:sz w:val="21"/>
          <w:szCs w:val="24"/>
          <w:lang w:eastAsia="ja-JP"/>
        </w:rPr>
      </w:pPr>
      <w:sdt>
        <w:sdtPr>
          <w:rPr>
            <w:szCs w:val="24"/>
            <w:lang w:eastAsia="ja-JP"/>
          </w:rPr>
          <w:id w:val="286937406"/>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施策名が40文字以内</w:t>
      </w:r>
    </w:p>
    <w:p w14:paraId="4099EF79" w14:textId="5598C569" w:rsidR="00E52C37" w:rsidRPr="00F32538" w:rsidRDefault="00000000">
      <w:pPr>
        <w:spacing w:after="20" w:line="252" w:lineRule="auto"/>
        <w:rPr>
          <w:sz w:val="21"/>
          <w:szCs w:val="24"/>
          <w:lang w:eastAsia="ja-JP"/>
        </w:rPr>
      </w:pPr>
      <w:sdt>
        <w:sdtPr>
          <w:rPr>
            <w:szCs w:val="24"/>
            <w:lang w:eastAsia="ja-JP"/>
          </w:rPr>
          <w:id w:val="570556954"/>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各設問が文字数以内</w:t>
      </w:r>
    </w:p>
    <w:p w14:paraId="6C84D829" w14:textId="7E44FE7E" w:rsidR="00E52C37" w:rsidRPr="00F32538" w:rsidRDefault="00000000">
      <w:pPr>
        <w:spacing w:after="20" w:line="252" w:lineRule="auto"/>
        <w:rPr>
          <w:sz w:val="21"/>
          <w:szCs w:val="24"/>
          <w:lang w:eastAsia="ja-JP"/>
        </w:rPr>
      </w:pPr>
      <w:sdt>
        <w:sdtPr>
          <w:rPr>
            <w:szCs w:val="24"/>
            <w:lang w:eastAsia="ja-JP"/>
          </w:rPr>
          <w:id w:val="-1614748965"/>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メインテーマは1つだけ選択</w:t>
      </w:r>
    </w:p>
    <w:p w14:paraId="3F65899E" w14:textId="25AF527A" w:rsidR="00E52C37" w:rsidRPr="00F32538" w:rsidRDefault="00000000">
      <w:pPr>
        <w:spacing w:after="20" w:line="252" w:lineRule="auto"/>
        <w:rPr>
          <w:sz w:val="21"/>
          <w:szCs w:val="24"/>
          <w:lang w:eastAsia="ja-JP"/>
        </w:rPr>
      </w:pPr>
      <w:sdt>
        <w:sdtPr>
          <w:rPr>
            <w:szCs w:val="24"/>
            <w:lang w:eastAsia="ja-JP"/>
          </w:rPr>
          <w:id w:val="-1302686669"/>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数字で示せる成果を確認済み</w:t>
      </w:r>
    </w:p>
    <w:p w14:paraId="355D3B74" w14:textId="0E891FD8" w:rsidR="00E52C37" w:rsidRPr="00F32538" w:rsidRDefault="00000000">
      <w:pPr>
        <w:spacing w:after="20" w:line="252" w:lineRule="auto"/>
        <w:rPr>
          <w:sz w:val="21"/>
          <w:szCs w:val="24"/>
          <w:lang w:eastAsia="ja-JP"/>
        </w:rPr>
      </w:pPr>
      <w:sdt>
        <w:sdtPr>
          <w:rPr>
            <w:szCs w:val="24"/>
            <w:lang w:eastAsia="ja-JP"/>
          </w:rPr>
          <w:id w:val="1428459305"/>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添付資料の体裁ルールを確認済み</w:t>
      </w:r>
    </w:p>
    <w:p w14:paraId="54BEAECD" w14:textId="11CEEA35" w:rsidR="00E52C37" w:rsidRPr="00F32538" w:rsidRDefault="00000000">
      <w:pPr>
        <w:spacing w:after="20" w:line="252" w:lineRule="auto"/>
        <w:rPr>
          <w:szCs w:val="24"/>
          <w:lang w:eastAsia="ja-JP"/>
        </w:rPr>
      </w:pPr>
      <w:sdt>
        <w:sdtPr>
          <w:rPr>
            <w:szCs w:val="24"/>
            <w:lang w:eastAsia="ja-JP"/>
          </w:rPr>
          <w:id w:val="-140968869"/>
          <w15:appearance w15:val="hidden"/>
          <w14:checkbox>
            <w14:checked w14:val="0"/>
            <w14:checkedState w14:val="00FE" w14:font="Wingdings"/>
            <w14:uncheckedState w14:val="2610" w14:font="ＭＳ ゴシック"/>
          </w14:checkbox>
        </w:sdtPr>
        <w:sdtContent>
          <w:r w:rsidR="00EE71B3" w:rsidRPr="00F32538">
            <w:rPr>
              <w:rFonts w:ascii="ＭＳ ゴシック" w:eastAsia="ＭＳ ゴシック" w:hAnsi="ＭＳ ゴシック" w:hint="eastAsia"/>
              <w:szCs w:val="24"/>
              <w:lang w:eastAsia="ja-JP"/>
            </w:rPr>
            <w:t>☐</w:t>
          </w:r>
        </w:sdtContent>
      </w:sdt>
      <w:r w:rsidR="00EE71B3" w:rsidRPr="00F32538">
        <w:rPr>
          <w:szCs w:val="24"/>
          <w:lang w:eastAsia="ja-JP"/>
        </w:rPr>
        <w:t xml:space="preserve"> フォーム送信後の控え・スクリーンショットを保存する</w:t>
      </w:r>
    </w:p>
    <w:p w14:paraId="3AC25FDE" w14:textId="77777777" w:rsidR="002F6D56" w:rsidRDefault="002F6D56">
      <w:pPr>
        <w:spacing w:after="20" w:line="252" w:lineRule="auto"/>
        <w:rPr>
          <w:lang w:eastAsia="ja-JP"/>
        </w:rPr>
      </w:pPr>
    </w:p>
    <w:tbl>
      <w:tblPr>
        <w:tblStyle w:val="afe"/>
        <w:tblW w:w="0" w:type="auto"/>
        <w:jc w:val="center"/>
        <w:tblLook w:val="04A0" w:firstRow="1" w:lastRow="0" w:firstColumn="1" w:lastColumn="0" w:noHBand="0" w:noVBand="1"/>
      </w:tblPr>
      <w:tblGrid>
        <w:gridCol w:w="4776"/>
        <w:gridCol w:w="5640"/>
      </w:tblGrid>
      <w:tr w:rsidR="00E52C37" w14:paraId="4C8FA4D8" w14:textId="77777777" w:rsidTr="00EE71B3">
        <w:trPr>
          <w:tblHeader/>
          <w:jc w:val="center"/>
        </w:trPr>
        <w:tc>
          <w:tcPr>
            <w:tcW w:w="2948" w:type="dxa"/>
            <w:shd w:val="clear" w:color="auto" w:fill="C9E1F3"/>
            <w:vAlign w:val="center"/>
          </w:tcPr>
          <w:p w14:paraId="3244CA43" w14:textId="77777777" w:rsidR="00E52C37" w:rsidRPr="00F32538" w:rsidRDefault="00000000">
            <w:pPr>
              <w:rPr>
                <w:szCs w:val="24"/>
              </w:rPr>
            </w:pPr>
            <w:proofErr w:type="spellStart"/>
            <w:r w:rsidRPr="00F32538">
              <w:rPr>
                <w:b/>
                <w:szCs w:val="24"/>
              </w:rPr>
              <w:t>項目</w:t>
            </w:r>
            <w:proofErr w:type="spellEnd"/>
          </w:p>
        </w:tc>
        <w:tc>
          <w:tcPr>
            <w:tcW w:w="6009" w:type="dxa"/>
            <w:shd w:val="clear" w:color="auto" w:fill="C9E1F3"/>
            <w:vAlign w:val="center"/>
          </w:tcPr>
          <w:p w14:paraId="14103360" w14:textId="77777777" w:rsidR="00E52C37" w:rsidRPr="00F32538" w:rsidRDefault="00000000">
            <w:pPr>
              <w:rPr>
                <w:szCs w:val="24"/>
              </w:rPr>
            </w:pPr>
            <w:proofErr w:type="spellStart"/>
            <w:r w:rsidRPr="00F32538">
              <w:rPr>
                <w:b/>
                <w:szCs w:val="24"/>
              </w:rPr>
              <w:t>記入欄</w:t>
            </w:r>
            <w:proofErr w:type="spellEnd"/>
          </w:p>
        </w:tc>
      </w:tr>
      <w:tr w:rsidR="00E52C37" w14:paraId="3AE6F2A3" w14:textId="77777777" w:rsidTr="00EE71B3">
        <w:trPr>
          <w:jc w:val="center"/>
        </w:trPr>
        <w:tc>
          <w:tcPr>
            <w:tcW w:w="5100" w:type="dxa"/>
            <w:shd w:val="clear" w:color="auto" w:fill="E6ECFE"/>
          </w:tcPr>
          <w:p w14:paraId="3DB3CA6F" w14:textId="77777777" w:rsidR="00E52C37" w:rsidRPr="00F32538" w:rsidRDefault="00000000">
            <w:pPr>
              <w:spacing w:after="40"/>
              <w:rPr>
                <w:szCs w:val="24"/>
              </w:rPr>
            </w:pPr>
            <w:proofErr w:type="spellStart"/>
            <w:r w:rsidRPr="00F32538">
              <w:rPr>
                <w:b/>
                <w:szCs w:val="24"/>
              </w:rPr>
              <w:t>送信日</w:t>
            </w:r>
            <w:proofErr w:type="spellEnd"/>
          </w:p>
        </w:tc>
        <w:tc>
          <w:tcPr>
            <w:tcW w:w="5100" w:type="dxa"/>
          </w:tcPr>
          <w:p w14:paraId="3569E79B" w14:textId="583CC02D" w:rsidR="00E52C37" w:rsidRPr="00F32538" w:rsidRDefault="00E21E4C" w:rsidP="00E21E4C">
            <w:pPr>
              <w:spacing w:after="40"/>
              <w:rPr>
                <w:szCs w:val="24"/>
              </w:rPr>
            </w:pPr>
            <w:r w:rsidRPr="00F32538">
              <w:rPr>
                <w:rFonts w:hint="eastAsia"/>
                <w:szCs w:val="24"/>
                <w:lang w:eastAsia="ja-JP"/>
              </w:rPr>
              <w:t>2026</w:t>
            </w:r>
            <w:r w:rsidRPr="00F32538">
              <w:rPr>
                <w:szCs w:val="24"/>
              </w:rPr>
              <w:t>年　　　月　　　日</w:t>
            </w:r>
          </w:p>
        </w:tc>
      </w:tr>
      <w:tr w:rsidR="00E52C37" w14:paraId="618F957B" w14:textId="77777777" w:rsidTr="00EE71B3">
        <w:trPr>
          <w:jc w:val="center"/>
        </w:trPr>
        <w:tc>
          <w:tcPr>
            <w:tcW w:w="5100" w:type="dxa"/>
            <w:shd w:val="clear" w:color="auto" w:fill="E6ECFE"/>
          </w:tcPr>
          <w:p w14:paraId="48F71C13" w14:textId="77777777" w:rsidR="00E52C37" w:rsidRPr="00F32538" w:rsidRDefault="00000000">
            <w:pPr>
              <w:spacing w:after="40"/>
              <w:rPr>
                <w:szCs w:val="24"/>
              </w:rPr>
            </w:pPr>
            <w:proofErr w:type="spellStart"/>
            <w:r w:rsidRPr="00F32538">
              <w:rPr>
                <w:b/>
                <w:szCs w:val="24"/>
              </w:rPr>
              <w:t>送信者</w:t>
            </w:r>
            <w:proofErr w:type="spellEnd"/>
          </w:p>
        </w:tc>
        <w:tc>
          <w:tcPr>
            <w:tcW w:w="5100" w:type="dxa"/>
          </w:tcPr>
          <w:p w14:paraId="4AFCDBF8" w14:textId="77777777" w:rsidR="00E52C37" w:rsidRPr="00F32538" w:rsidRDefault="00E52C37">
            <w:pPr>
              <w:spacing w:after="40"/>
              <w:rPr>
                <w:szCs w:val="24"/>
              </w:rPr>
            </w:pPr>
          </w:p>
        </w:tc>
      </w:tr>
      <w:tr w:rsidR="00E52C37" w14:paraId="27E5792A" w14:textId="77777777" w:rsidTr="00EE71B3">
        <w:trPr>
          <w:jc w:val="center"/>
        </w:trPr>
        <w:tc>
          <w:tcPr>
            <w:tcW w:w="5100" w:type="dxa"/>
            <w:shd w:val="clear" w:color="auto" w:fill="E6ECFE"/>
          </w:tcPr>
          <w:p w14:paraId="5C666819" w14:textId="77777777" w:rsidR="00E52C37" w:rsidRPr="00F32538" w:rsidRDefault="00000000">
            <w:pPr>
              <w:spacing w:after="40"/>
              <w:rPr>
                <w:szCs w:val="24"/>
              </w:rPr>
            </w:pPr>
            <w:proofErr w:type="spellStart"/>
            <w:r w:rsidRPr="00F32538">
              <w:rPr>
                <w:b/>
                <w:szCs w:val="24"/>
              </w:rPr>
              <w:t>送信後メモ</w:t>
            </w:r>
            <w:proofErr w:type="spellEnd"/>
          </w:p>
        </w:tc>
        <w:tc>
          <w:tcPr>
            <w:tcW w:w="5100" w:type="dxa"/>
          </w:tcPr>
          <w:p w14:paraId="5FB46DCF" w14:textId="77777777" w:rsidR="00E52C37" w:rsidRPr="00F32538" w:rsidRDefault="00E52C37">
            <w:pPr>
              <w:spacing w:after="40"/>
              <w:rPr>
                <w:szCs w:val="24"/>
              </w:rPr>
            </w:pPr>
          </w:p>
        </w:tc>
      </w:tr>
    </w:tbl>
    <w:p w14:paraId="2966075E" w14:textId="77777777" w:rsidR="0060699C" w:rsidRDefault="0060699C"/>
    <w:sectPr w:rsidR="0060699C" w:rsidSect="00034616">
      <w:footerReference w:type="default" r:id="rId8"/>
      <w:pgSz w:w="12240" w:h="15840"/>
      <w:pgMar w:top="964" w:right="1020" w:bottom="850"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29F49" w14:textId="77777777" w:rsidR="00F139BD" w:rsidRDefault="00F139BD">
      <w:pPr>
        <w:spacing w:after="0" w:line="240" w:lineRule="auto"/>
      </w:pPr>
      <w:r>
        <w:separator/>
      </w:r>
    </w:p>
  </w:endnote>
  <w:endnote w:type="continuationSeparator" w:id="0">
    <w:p w14:paraId="22D25DED" w14:textId="77777777" w:rsidR="00F139BD" w:rsidRDefault="00F1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64F03" w14:textId="77777777" w:rsidR="00E52C37" w:rsidRDefault="00000000">
    <w:pPr>
      <w:pStyle w:val="a7"/>
      <w:jc w:val="center"/>
      <w:rPr>
        <w:lang w:eastAsia="ja-JP"/>
      </w:rPr>
    </w:pPr>
    <w:r>
      <w:rPr>
        <w:sz w:val="16"/>
        <w:lang w:eastAsia="ja-JP"/>
      </w:rPr>
      <w:t>エントリーフォーム記入用ワークシート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6177F" w14:textId="77777777" w:rsidR="00F139BD" w:rsidRDefault="00F139BD">
      <w:pPr>
        <w:spacing w:after="0" w:line="240" w:lineRule="auto"/>
      </w:pPr>
      <w:r>
        <w:separator/>
      </w:r>
    </w:p>
  </w:footnote>
  <w:footnote w:type="continuationSeparator" w:id="0">
    <w:p w14:paraId="3BA2271E" w14:textId="77777777" w:rsidR="00F139BD" w:rsidRDefault="00F13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543715737">
    <w:abstractNumId w:val="8"/>
  </w:num>
  <w:num w:numId="2" w16cid:durableId="220293036">
    <w:abstractNumId w:val="6"/>
  </w:num>
  <w:num w:numId="3" w16cid:durableId="1652708493">
    <w:abstractNumId w:val="5"/>
  </w:num>
  <w:num w:numId="4" w16cid:durableId="647855901">
    <w:abstractNumId w:val="4"/>
  </w:num>
  <w:num w:numId="5" w16cid:durableId="965620738">
    <w:abstractNumId w:val="7"/>
  </w:num>
  <w:num w:numId="6" w16cid:durableId="641547804">
    <w:abstractNumId w:val="3"/>
  </w:num>
  <w:num w:numId="7" w16cid:durableId="1269384774">
    <w:abstractNumId w:val="2"/>
  </w:num>
  <w:num w:numId="8" w16cid:durableId="260769524">
    <w:abstractNumId w:val="1"/>
  </w:num>
  <w:num w:numId="9" w16cid:durableId="766196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6A38"/>
    <w:rsid w:val="0015074B"/>
    <w:rsid w:val="00212124"/>
    <w:rsid w:val="0029639D"/>
    <w:rsid w:val="002E38D0"/>
    <w:rsid w:val="002F6D56"/>
    <w:rsid w:val="00320889"/>
    <w:rsid w:val="00326F90"/>
    <w:rsid w:val="004309B9"/>
    <w:rsid w:val="004D5E4E"/>
    <w:rsid w:val="0060699C"/>
    <w:rsid w:val="00835B56"/>
    <w:rsid w:val="00940655"/>
    <w:rsid w:val="00A142C5"/>
    <w:rsid w:val="00AA1D8D"/>
    <w:rsid w:val="00AC0763"/>
    <w:rsid w:val="00B47730"/>
    <w:rsid w:val="00BA019D"/>
    <w:rsid w:val="00C94DCC"/>
    <w:rsid w:val="00CB0664"/>
    <w:rsid w:val="00E21E4C"/>
    <w:rsid w:val="00E52C37"/>
    <w:rsid w:val="00EE71B3"/>
    <w:rsid w:val="00F139BD"/>
    <w:rsid w:val="00F3253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668C1233"/>
  <w14:defaultImageDpi w14:val="330"/>
  <w15:docId w15:val="{84C9C0DA-7B4B-4CD2-BB8F-FF18ED863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Yu Gothic" w:eastAsia="Yu Gothic" w:hAnsi="Yu Gothic"/>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30"/>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
    <w:name w:val="Placeholder Text"/>
    <w:basedOn w:val="a2"/>
    <w:uiPriority w:val="99"/>
    <w:semiHidden/>
    <w:rsid w:val="0094065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113B4F8E56F46C1A087FE65D76FC83D"/>
        <w:category>
          <w:name w:val="全般"/>
          <w:gallery w:val="placeholder"/>
        </w:category>
        <w:types>
          <w:type w:val="bbPlcHdr"/>
        </w:types>
        <w:behaviors>
          <w:behavior w:val="content"/>
        </w:behaviors>
        <w:guid w:val="{733F5BDF-E490-49B1-A6BD-2614DAD8876E}"/>
      </w:docPartPr>
      <w:docPartBody>
        <w:p w:rsidR="007B2AED" w:rsidRDefault="00524FD5" w:rsidP="00524FD5">
          <w:pPr>
            <w:pStyle w:val="3113B4F8E56F46C1A087FE65D76FC83D16"/>
          </w:pPr>
          <w:r w:rsidRPr="00940655">
            <w:rPr>
              <w:rFonts w:hint="eastAsia"/>
              <w:color w:val="808080" w:themeColor="background1" w:themeShade="80"/>
              <w:lang w:eastAsia="ja-JP"/>
            </w:rPr>
            <w:t>40文字以内</w:t>
          </w:r>
        </w:p>
      </w:docPartBody>
    </w:docPart>
    <w:docPart>
      <w:docPartPr>
        <w:name w:val="6370289C60844051A30944A0F4F6E917"/>
        <w:category>
          <w:name w:val="全般"/>
          <w:gallery w:val="placeholder"/>
        </w:category>
        <w:types>
          <w:type w:val="bbPlcHdr"/>
        </w:types>
        <w:behaviors>
          <w:behavior w:val="content"/>
        </w:behaviors>
        <w:guid w:val="{AC9A881A-6F13-4773-B009-35D92F8190EE}"/>
      </w:docPartPr>
      <w:docPartBody>
        <w:p w:rsidR="007B2AED" w:rsidRDefault="00524FD5" w:rsidP="00524FD5">
          <w:pPr>
            <w:pStyle w:val="6370289C60844051A30944A0F4F6E91715"/>
          </w:pPr>
          <w:r w:rsidRPr="00940655">
            <w:rPr>
              <w:rFonts w:hint="eastAsia"/>
              <w:color w:val="808080" w:themeColor="background1" w:themeShade="80"/>
              <w:lang w:eastAsia="ja-JP"/>
            </w:rPr>
            <w:t>法人格は不要</w:t>
          </w:r>
        </w:p>
      </w:docPartBody>
    </w:docPart>
    <w:docPart>
      <w:docPartPr>
        <w:name w:val="6DCADF178D524CE0B098DF1E3D051C89"/>
        <w:category>
          <w:name w:val="全般"/>
          <w:gallery w:val="placeholder"/>
        </w:category>
        <w:types>
          <w:type w:val="bbPlcHdr"/>
        </w:types>
        <w:behaviors>
          <w:behavior w:val="content"/>
        </w:behaviors>
        <w:guid w:val="{1AC2A5D4-4393-49F7-B943-3D0ACB94BEFA}"/>
      </w:docPartPr>
      <w:docPartBody>
        <w:p w:rsidR="007B2AED" w:rsidRDefault="00524FD5" w:rsidP="00524FD5">
          <w:pPr>
            <w:pStyle w:val="6DCADF178D524CE0B098DF1E3D051C8913"/>
          </w:pPr>
          <w:r w:rsidRPr="00940655">
            <w:rPr>
              <w:rFonts w:hint="eastAsia"/>
              <w:color w:val="808080" w:themeColor="background1" w:themeShade="80"/>
              <w:lang w:eastAsia="ja-JP"/>
            </w:rPr>
            <w:t>任意</w:t>
          </w:r>
        </w:p>
      </w:docPartBody>
    </w:docPart>
    <w:docPart>
      <w:docPartPr>
        <w:name w:val="97A656B2C81947AC8920D37457BD9A53"/>
        <w:category>
          <w:name w:val="全般"/>
          <w:gallery w:val="placeholder"/>
        </w:category>
        <w:types>
          <w:type w:val="bbPlcHdr"/>
        </w:types>
        <w:behaviors>
          <w:behavior w:val="content"/>
        </w:behaviors>
        <w:guid w:val="{E2DD276A-8945-47BA-B6F8-86DFBAC83D64}"/>
      </w:docPartPr>
      <w:docPartBody>
        <w:p w:rsidR="007B2AED" w:rsidRDefault="00524FD5" w:rsidP="00524FD5">
          <w:pPr>
            <w:pStyle w:val="97A656B2C81947AC8920D37457BD9A5313"/>
          </w:pPr>
          <w:r w:rsidRPr="00940655">
            <w:rPr>
              <w:rStyle w:val="a3"/>
              <w:rFonts w:hint="eastAsia"/>
              <w:color w:val="808080" w:themeColor="background1" w:themeShade="80"/>
              <w:lang w:eastAsia="ja-JP"/>
            </w:rPr>
            <w:t>40文字以内</w:t>
          </w:r>
        </w:p>
      </w:docPartBody>
    </w:docPart>
    <w:docPart>
      <w:docPartPr>
        <w:name w:val="EA0492F767E74D478152415937D0269A"/>
        <w:category>
          <w:name w:val="全般"/>
          <w:gallery w:val="placeholder"/>
        </w:category>
        <w:types>
          <w:type w:val="bbPlcHdr"/>
        </w:types>
        <w:behaviors>
          <w:behavior w:val="content"/>
        </w:behaviors>
        <w:guid w:val="{B35B85CA-9867-4D5B-941C-B9D889878122}"/>
      </w:docPartPr>
      <w:docPartBody>
        <w:p w:rsidR="007B2AED" w:rsidRDefault="00524FD5" w:rsidP="00524FD5">
          <w:pPr>
            <w:pStyle w:val="EA0492F767E74D478152415937D0269A13"/>
          </w:pPr>
          <w:r w:rsidRPr="00940655">
            <w:rPr>
              <w:color w:val="808080" w:themeColor="background1" w:themeShade="80"/>
              <w:sz w:val="19"/>
              <w:lang w:eastAsia="ja-JP"/>
            </w:rPr>
            <w:t>「施策対象範囲」のおおよその人数</w:t>
          </w:r>
        </w:p>
      </w:docPartBody>
    </w:docPart>
    <w:docPart>
      <w:docPartPr>
        <w:name w:val="D2347B4A5B2F47688531309114FA3A7F"/>
        <w:category>
          <w:name w:val="全般"/>
          <w:gallery w:val="placeholder"/>
        </w:category>
        <w:types>
          <w:type w:val="bbPlcHdr"/>
        </w:types>
        <w:behaviors>
          <w:behavior w:val="content"/>
        </w:behaviors>
        <w:guid w:val="{BC74BFEC-C1D6-46F2-A58F-AB7F398D54E8}"/>
      </w:docPartPr>
      <w:docPartBody>
        <w:p w:rsidR="007B2AED" w:rsidRDefault="00524FD5" w:rsidP="00524FD5">
          <w:pPr>
            <w:pStyle w:val="D2347B4A5B2F47688531309114FA3A7F11"/>
          </w:pPr>
          <w:r w:rsidRPr="002E38D0">
            <w:rPr>
              <w:rStyle w:val="a3"/>
              <w:rFonts w:hint="eastAsia"/>
              <w:lang w:eastAsia="ja-JP"/>
            </w:rPr>
            <w:t>担当者のメールアドレス</w:t>
          </w:r>
        </w:p>
      </w:docPartBody>
    </w:docPart>
    <w:docPart>
      <w:docPartPr>
        <w:name w:val="F17D925C6F1943E7970AE1563AC41922"/>
        <w:category>
          <w:name w:val="全般"/>
          <w:gallery w:val="placeholder"/>
        </w:category>
        <w:types>
          <w:type w:val="bbPlcHdr"/>
        </w:types>
        <w:behaviors>
          <w:behavior w:val="content"/>
        </w:behaviors>
        <w:guid w:val="{6E6D4DF7-5339-43FF-BBC9-80A7A02284BC}"/>
      </w:docPartPr>
      <w:docPartBody>
        <w:p w:rsidR="007B2AED" w:rsidRDefault="00524FD5" w:rsidP="00524FD5">
          <w:pPr>
            <w:pStyle w:val="F17D925C6F1943E7970AE1563AC4192210"/>
          </w:pPr>
          <w:r w:rsidRPr="002E38D0">
            <w:rPr>
              <w:rStyle w:val="a3"/>
              <w:rFonts w:hint="eastAsia"/>
              <w:lang w:eastAsia="ja-JP"/>
            </w:rPr>
            <w:t>審査区分は単体の人数が基準</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FD5"/>
    <w:rsid w:val="000A1B32"/>
    <w:rsid w:val="00524FD5"/>
    <w:rsid w:val="007B2AED"/>
    <w:rsid w:val="008401E4"/>
    <w:rsid w:val="0084649C"/>
    <w:rsid w:val="00A16D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4FD5"/>
    <w:rPr>
      <w:color w:val="666666"/>
    </w:rPr>
  </w:style>
  <w:style w:type="paragraph" w:customStyle="1" w:styleId="3113B4F8E56F46C1A087FE65D76FC83D16">
    <w:name w:val="3113B4F8E56F46C1A087FE65D76FC83D16"/>
    <w:rsid w:val="00524FD5"/>
    <w:pPr>
      <w:spacing w:after="200" w:line="276" w:lineRule="auto"/>
    </w:pPr>
    <w:rPr>
      <w:rFonts w:ascii="Yu Gothic" w:eastAsia="Yu Gothic" w:hAnsi="Yu Gothic"/>
      <w:kern w:val="0"/>
      <w:sz w:val="20"/>
      <w:lang w:eastAsia="en-US"/>
      <w14:ligatures w14:val="none"/>
    </w:rPr>
  </w:style>
  <w:style w:type="paragraph" w:customStyle="1" w:styleId="6370289C60844051A30944A0F4F6E91715">
    <w:name w:val="6370289C60844051A30944A0F4F6E91715"/>
    <w:rsid w:val="00524FD5"/>
    <w:pPr>
      <w:spacing w:after="200" w:line="276" w:lineRule="auto"/>
    </w:pPr>
    <w:rPr>
      <w:rFonts w:ascii="Yu Gothic" w:eastAsia="Yu Gothic" w:hAnsi="Yu Gothic"/>
      <w:kern w:val="0"/>
      <w:sz w:val="20"/>
      <w:lang w:eastAsia="en-US"/>
      <w14:ligatures w14:val="none"/>
    </w:rPr>
  </w:style>
  <w:style w:type="paragraph" w:customStyle="1" w:styleId="D2347B4A5B2F47688531309114FA3A7F11">
    <w:name w:val="D2347B4A5B2F47688531309114FA3A7F11"/>
    <w:rsid w:val="00524FD5"/>
    <w:pPr>
      <w:spacing w:after="200" w:line="276" w:lineRule="auto"/>
    </w:pPr>
    <w:rPr>
      <w:rFonts w:ascii="Yu Gothic" w:eastAsia="Yu Gothic" w:hAnsi="Yu Gothic"/>
      <w:kern w:val="0"/>
      <w:sz w:val="20"/>
      <w:lang w:eastAsia="en-US"/>
      <w14:ligatures w14:val="none"/>
    </w:rPr>
  </w:style>
  <w:style w:type="paragraph" w:customStyle="1" w:styleId="F17D925C6F1943E7970AE1563AC4192210">
    <w:name w:val="F17D925C6F1943E7970AE1563AC4192210"/>
    <w:rsid w:val="00524FD5"/>
    <w:pPr>
      <w:spacing w:after="200" w:line="276" w:lineRule="auto"/>
    </w:pPr>
    <w:rPr>
      <w:rFonts w:ascii="Yu Gothic" w:eastAsia="Yu Gothic" w:hAnsi="Yu Gothic"/>
      <w:kern w:val="0"/>
      <w:sz w:val="20"/>
      <w:lang w:eastAsia="en-US"/>
      <w14:ligatures w14:val="none"/>
    </w:rPr>
  </w:style>
  <w:style w:type="paragraph" w:customStyle="1" w:styleId="6DCADF178D524CE0B098DF1E3D051C8913">
    <w:name w:val="6DCADF178D524CE0B098DF1E3D051C8913"/>
    <w:rsid w:val="00524FD5"/>
    <w:pPr>
      <w:spacing w:after="200" w:line="276" w:lineRule="auto"/>
    </w:pPr>
    <w:rPr>
      <w:rFonts w:ascii="Yu Gothic" w:eastAsia="Yu Gothic" w:hAnsi="Yu Gothic"/>
      <w:kern w:val="0"/>
      <w:sz w:val="20"/>
      <w:lang w:eastAsia="en-US"/>
      <w14:ligatures w14:val="none"/>
    </w:rPr>
  </w:style>
  <w:style w:type="paragraph" w:customStyle="1" w:styleId="97A656B2C81947AC8920D37457BD9A5313">
    <w:name w:val="97A656B2C81947AC8920D37457BD9A5313"/>
    <w:rsid w:val="00524FD5"/>
    <w:pPr>
      <w:spacing w:after="200" w:line="276" w:lineRule="auto"/>
    </w:pPr>
    <w:rPr>
      <w:rFonts w:ascii="Yu Gothic" w:eastAsia="Yu Gothic" w:hAnsi="Yu Gothic"/>
      <w:kern w:val="0"/>
      <w:sz w:val="20"/>
      <w:lang w:eastAsia="en-US"/>
      <w14:ligatures w14:val="none"/>
    </w:rPr>
  </w:style>
  <w:style w:type="paragraph" w:customStyle="1" w:styleId="EA0492F767E74D478152415937D0269A13">
    <w:name w:val="EA0492F767E74D478152415937D0269A13"/>
    <w:rsid w:val="00524FD5"/>
    <w:pPr>
      <w:spacing w:after="200" w:line="276" w:lineRule="auto"/>
    </w:pPr>
    <w:rPr>
      <w:rFonts w:ascii="Yu Gothic" w:eastAsia="Yu Gothic" w:hAnsi="Yu Gothic"/>
      <w:kern w:val="0"/>
      <w:sz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494</Words>
  <Characters>2819</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総務アワード事務局</dc:creator>
  <cp:keywords/>
  <dc:description>総務アワードエントリーフォーム記入用のワークシート</dc:description>
  <cp:lastModifiedBy>月刊総務　三浦絵梨子</cp:lastModifiedBy>
  <cp:revision>6</cp:revision>
  <dcterms:created xsi:type="dcterms:W3CDTF">2026-05-22T11:17:00Z</dcterms:created>
  <dcterms:modified xsi:type="dcterms:W3CDTF">2026-05-28T07:22:00Z</dcterms:modified>
  <cp:category/>
</cp:coreProperties>
</file>